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98E" w:rsidRPr="00C45C5E" w:rsidRDefault="00CF1760" w:rsidP="0091798E">
      <w:pPr>
        <w:keepNext/>
        <w:keepLines/>
        <w:ind w:firstLine="567"/>
        <w:contextualSpacing/>
        <w:jc w:val="center"/>
        <w:rPr>
          <w:rFonts w:asciiTheme="majorBidi" w:hAnsiTheme="majorBidi" w:cstheme="majorBidi"/>
          <w:b/>
          <w:u w:val="single"/>
        </w:rPr>
      </w:pPr>
      <w:r>
        <w:rPr>
          <w:rFonts w:asciiTheme="majorBidi" w:hAnsiTheme="majorBidi" w:cstheme="majorBidi"/>
        </w:rPr>
        <w:t xml:space="preserve"> </w:t>
      </w:r>
    </w:p>
    <w:p w:rsidR="0091798E" w:rsidRPr="00C45C5E" w:rsidRDefault="0091798E" w:rsidP="00244FD6">
      <w:pPr>
        <w:keepNext/>
        <w:keepLines/>
        <w:ind w:firstLine="567"/>
        <w:contextualSpacing/>
        <w:jc w:val="center"/>
        <w:rPr>
          <w:rFonts w:asciiTheme="majorBidi" w:hAnsiTheme="majorBidi" w:cstheme="majorBidi"/>
          <w:b/>
        </w:rPr>
      </w:pPr>
      <w:r w:rsidRPr="00C45C5E">
        <w:rPr>
          <w:rFonts w:asciiTheme="majorBidi" w:hAnsiTheme="majorBidi" w:cstheme="majorBidi"/>
          <w:b/>
        </w:rPr>
        <w:t xml:space="preserve">Планируемые результаты </w:t>
      </w:r>
      <w:r w:rsidR="00244FD6">
        <w:rPr>
          <w:rFonts w:asciiTheme="majorBidi" w:hAnsiTheme="majorBidi" w:cstheme="majorBidi"/>
          <w:b/>
        </w:rPr>
        <w:t xml:space="preserve">освоения учебного </w:t>
      </w:r>
      <w:r w:rsidRPr="00C45C5E">
        <w:rPr>
          <w:rFonts w:asciiTheme="majorBidi" w:hAnsiTheme="majorBidi" w:cstheme="majorBidi"/>
          <w:b/>
        </w:rPr>
        <w:t xml:space="preserve"> предмета </w:t>
      </w:r>
      <w:r w:rsidR="00555F55">
        <w:rPr>
          <w:rFonts w:asciiTheme="majorBidi" w:hAnsiTheme="majorBidi" w:cstheme="majorBidi"/>
          <w:b/>
        </w:rPr>
        <w:t xml:space="preserve"> </w:t>
      </w:r>
      <w:r w:rsidRPr="00C45C5E">
        <w:rPr>
          <w:rFonts w:asciiTheme="majorBidi" w:hAnsiTheme="majorBidi" w:cstheme="majorBidi"/>
          <w:b/>
        </w:rPr>
        <w:t xml:space="preserve"> </w:t>
      </w:r>
    </w:p>
    <w:p w:rsidR="0091798E" w:rsidRPr="00C45C5E" w:rsidRDefault="0091798E" w:rsidP="0091798E">
      <w:pPr>
        <w:keepNext/>
        <w:keepLines/>
        <w:ind w:firstLine="567"/>
        <w:contextualSpacing/>
        <w:jc w:val="both"/>
        <w:rPr>
          <w:rFonts w:asciiTheme="majorBidi" w:hAnsiTheme="majorBidi" w:cstheme="majorBidi"/>
          <w:b/>
        </w:rPr>
      </w:pP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b/>
          <w:bCs/>
          <w:color w:val="000000"/>
          <w:lang w:eastAsia="en-US"/>
        </w:rPr>
        <w:t xml:space="preserve">Личностные результаты освоения литературы как учебного предмета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b/>
          <w:bCs/>
          <w:i/>
          <w:iCs/>
          <w:color w:val="000000"/>
          <w:lang w:eastAsia="en-US"/>
        </w:rPr>
        <w:t xml:space="preserve">Обучающийся научится: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идентифицировать себя с принадлежностью к народу, стране, государству;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проявлять интерес к культуре и истории своего народа, страны;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различать основные нравственно-эстетические понятия;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учитывать разные мнения и интересы и обосновывать собственную позицию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уважительно относиться к родной литературе.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b/>
          <w:bCs/>
          <w:i/>
          <w:iCs/>
          <w:color w:val="000000"/>
          <w:lang w:eastAsia="en-US"/>
        </w:rPr>
        <w:t xml:space="preserve">Обучающийся получит возможность научиться: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оценивать свои и чужие поступки.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выражать положительное отношение к процессу познания.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b/>
          <w:bCs/>
          <w:color w:val="000000"/>
          <w:lang w:eastAsia="en-US"/>
        </w:rPr>
        <w:t xml:space="preserve">Метапредметные результаты освоения литературы как учебного предмета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b/>
          <w:bCs/>
          <w:i/>
          <w:iCs/>
          <w:color w:val="000000"/>
          <w:lang w:eastAsia="en-US"/>
        </w:rPr>
        <w:t>Обучающийся научится</w:t>
      </w: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: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удерживать цель деятельности до получения ее результата;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анализу достижения цели; 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воспринимать текст с учетом поставленной учебной задачи, находить в тексте информацию, необходимую для ее решения;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понимать относительность мнений и подходов к решению проблемы;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осуществлять поиск нужной информации в учебнике и учебных пособиях;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понимать знаки, символы, модели, схемы, приведенные в учебнике и учебных пособиях;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понимать заданный вопрос, в соответствии с ним строить ответ в устной форме;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анализировать изучаемые факты языка с выделением их отличительных признаков;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осуществлять поиск нужной информации в учебнике и учебных пособиях;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понимать знаки, символы, модели, схемы, приведенные в учебнике и учебных пособиях;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понимать заданный вопрос, в соответствии с ним строить ответ в устной форме;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анализировать изучаемые факты языка с выделением их отличительных признаков;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осуществлять синтез как составление целого из его частей;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устанавливать причинно-следственные связи в изучаемом круге явлений;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>- обобщать (выделять ряд) объектов по заданному признаку.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b/>
          <w:bCs/>
          <w:i/>
          <w:iCs/>
          <w:color w:val="000000"/>
          <w:lang w:eastAsia="en-US"/>
        </w:rPr>
        <w:t xml:space="preserve">Обучающийся получит возможность научиться: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самостоятельно ставить новые учебные цели задачи;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учитывать и координировать отличные от собственных позиции людей;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понимать относительность мнений и подходов к решению проблемы;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ориентироваться на возможное разнообразие способов решения учебной задачи;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первоначальному умению смыслового восприятия текста;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проводить аналогии между изучаемым материалом и собственным опытом;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ориентироваться на возможное разнообразие способов решения учебной задачи;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первоначальному умению смыслового восприятия текста;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проводить аналогии между изучаемым материалом и собственным опытом.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b/>
          <w:bCs/>
          <w:color w:val="000000"/>
          <w:lang w:eastAsia="en-US"/>
        </w:rPr>
        <w:t xml:space="preserve">Предметные результаты освоения литературы как учебного предмета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b/>
          <w:bCs/>
          <w:i/>
          <w:iCs/>
          <w:color w:val="000000"/>
          <w:lang w:eastAsia="en-US"/>
        </w:rPr>
        <w:t xml:space="preserve">Обучающийся научится: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i/>
          <w:iCs/>
          <w:color w:val="000000"/>
          <w:lang w:eastAsia="en-US"/>
        </w:rPr>
        <w:t xml:space="preserve">(Устное народное творчество)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видеть черты русского национального характера в героях русских сказок, видеть черты национального характера своего народа в героях народных сказок;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учитывая жанрово-родовые признаки произведений устного народного творчества, выбирать фольклорные произведения для самостоятельного чтения;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целенаправленно использовать малые фольклорные жанры в своих устных и письменных высказываниях;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определять с помощью пословицы жизненную/вымышленную ситуацию;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выразительно читать сказки, соблюдая соответствующий интонационный рисунок устного рассказывания;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lastRenderedPageBreak/>
        <w:t xml:space="preserve">- пересказывать сказки, четко выделяя сюжетные линии, не пропуская значимых композиционных элементов, используя в своей речи характерные для народных сказок художественные приемы;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выявлять в сказках характерные художественные приемы и на этой основе определять жанровую разновидность сказки;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i/>
          <w:iCs/>
          <w:color w:val="000000"/>
          <w:lang w:eastAsia="en-US"/>
        </w:rPr>
        <w:t xml:space="preserve">(Древнерусская литература. Русская литература XVIII в. Русская литература XIX—XX вв. Литература народов России. Зарубежная литература)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осознанно воспринимать художественное произведение в единстве формы и содержания;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воспринимать художественный текст как произведение искусства, послание автора читателю, современнику и потомку;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>- определять для себя актуальную и перспективную цели чтения художественной литературы;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выбирать произведения для самостоятельного чтения.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b/>
          <w:bCs/>
          <w:i/>
          <w:iCs/>
          <w:color w:val="000000"/>
          <w:lang w:eastAsia="en-US"/>
        </w:rPr>
        <w:t xml:space="preserve">Обучающийся получит возможность научиться: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i/>
          <w:iCs/>
          <w:color w:val="000000"/>
          <w:lang w:eastAsia="en-US"/>
        </w:rPr>
        <w:t xml:space="preserve">(Устное народное творчество)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сравнивая сказки, принадлежащие разным народам, видеть в них воплощение нравственного идеала конкретного народа (находить общее и различное с идеалом русского и своего народов);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рассказывать о самостоятельно прочитанной сказке, обосновывая свой выбор;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сочинять сказку (в том числе и по пословице).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i/>
          <w:iCs/>
          <w:color w:val="000000"/>
          <w:lang w:eastAsia="en-US"/>
        </w:rPr>
        <w:t xml:space="preserve">(Древнерусская литература. Русская литература XVIII в. Русская литература XIX—XX вв. </w:t>
      </w: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 </w:t>
      </w:r>
      <w:r w:rsidRPr="00C45C5E">
        <w:rPr>
          <w:rFonts w:asciiTheme="majorBidi" w:eastAsiaTheme="minorHAnsi" w:hAnsiTheme="majorBidi" w:cstheme="majorBidi"/>
          <w:i/>
          <w:iCs/>
          <w:color w:val="000000"/>
          <w:lang w:eastAsia="en-US"/>
        </w:rPr>
        <w:t xml:space="preserve">Литература народов России. Зарубежная литература)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осознанно воспринимать художественное произведение в единстве формы и содержания;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воспринимать художественный текст как произведение искусства, послание автора читателю, современнику и потомку;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определять для себя актуальную и перспективную цели чтения художественной литературы; выбирать произведения для самостоятельного чтения;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сопоставлять произведения русской и мировой литературы самостоятельно (или под руководством учителя), определяя линии сопоставления, выбирая аспект для сопоставительного анализа; </w:t>
      </w:r>
    </w:p>
    <w:p w:rsidR="0091798E" w:rsidRPr="00C45C5E" w:rsidRDefault="0091798E" w:rsidP="0091798E">
      <w:pPr>
        <w:keepNext/>
        <w:keepLines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C45C5E">
        <w:rPr>
          <w:rFonts w:asciiTheme="majorBidi" w:eastAsiaTheme="minorHAnsi" w:hAnsiTheme="majorBidi" w:cstheme="majorBidi"/>
          <w:color w:val="000000"/>
          <w:lang w:eastAsia="en-US"/>
        </w:rPr>
        <w:t xml:space="preserve">- вести самостоятельную проектно-исследовательскую деятельность и оформлять ее результаты в разных форматах (работа исследовательского характера, реферат, проект). </w:t>
      </w:r>
    </w:p>
    <w:p w:rsidR="00B47F17" w:rsidRPr="00C45C5E" w:rsidRDefault="00B47F17" w:rsidP="00406F57">
      <w:pPr>
        <w:keepNext/>
        <w:keepLines/>
        <w:ind w:firstLine="567"/>
        <w:contextualSpacing/>
        <w:jc w:val="center"/>
        <w:rPr>
          <w:rFonts w:asciiTheme="majorBidi" w:hAnsiTheme="majorBidi" w:cstheme="majorBidi"/>
          <w:b/>
          <w:u w:val="single"/>
        </w:rPr>
      </w:pPr>
    </w:p>
    <w:p w:rsidR="00B47F17" w:rsidRPr="00C45C5E" w:rsidRDefault="00B47F17" w:rsidP="002611F2">
      <w:pPr>
        <w:keepNext/>
        <w:keepLines/>
        <w:contextualSpacing/>
        <w:rPr>
          <w:rFonts w:asciiTheme="majorBidi" w:hAnsiTheme="majorBidi" w:cstheme="majorBidi"/>
          <w:b/>
          <w:u w:val="single"/>
        </w:rPr>
      </w:pPr>
    </w:p>
    <w:p w:rsidR="00B47F17" w:rsidRPr="00C45C5E" w:rsidRDefault="00B47F17" w:rsidP="00406F57">
      <w:pPr>
        <w:keepNext/>
        <w:keepLines/>
        <w:ind w:firstLine="567"/>
        <w:contextualSpacing/>
        <w:jc w:val="center"/>
        <w:rPr>
          <w:rFonts w:asciiTheme="majorBidi" w:hAnsiTheme="majorBidi" w:cstheme="majorBidi"/>
          <w:b/>
          <w:u w:val="single"/>
        </w:rPr>
      </w:pPr>
    </w:p>
    <w:p w:rsidR="00E07FF0" w:rsidRPr="00C45C5E" w:rsidRDefault="009F673D" w:rsidP="009F673D">
      <w:pPr>
        <w:pStyle w:val="aa"/>
        <w:keepNext/>
        <w:keepLines/>
        <w:spacing w:before="0" w:beforeAutospacing="0" w:after="0" w:afterAutospacing="0"/>
        <w:ind w:firstLine="567"/>
        <w:contextualSpacing/>
        <w:jc w:val="both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  <w:color w:val="000000"/>
        </w:rPr>
        <w:t xml:space="preserve">                                 </w:t>
      </w:r>
      <w:r w:rsidR="0091798E" w:rsidRPr="00C45C5E">
        <w:rPr>
          <w:rFonts w:asciiTheme="majorBidi" w:hAnsiTheme="majorBidi" w:cstheme="majorBidi"/>
          <w:b/>
          <w:color w:val="000000"/>
        </w:rPr>
        <w:t xml:space="preserve"> </w:t>
      </w:r>
      <w:r w:rsidR="002611F2" w:rsidRPr="00C45C5E">
        <w:rPr>
          <w:rFonts w:asciiTheme="majorBidi" w:hAnsiTheme="majorBidi" w:cstheme="majorBidi"/>
          <w:b/>
          <w:color w:val="000000"/>
        </w:rPr>
        <w:t>С</w:t>
      </w:r>
      <w:r w:rsidR="00B53647" w:rsidRPr="00C45C5E">
        <w:rPr>
          <w:rFonts w:asciiTheme="majorBidi" w:hAnsiTheme="majorBidi" w:cstheme="majorBidi"/>
          <w:b/>
        </w:rPr>
        <w:t xml:space="preserve">одержание </w:t>
      </w:r>
      <w:r>
        <w:rPr>
          <w:rFonts w:asciiTheme="majorBidi" w:hAnsiTheme="majorBidi" w:cstheme="majorBidi"/>
          <w:b/>
        </w:rPr>
        <w:t xml:space="preserve"> учебного предмета 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6095"/>
        <w:gridCol w:w="1418"/>
      </w:tblGrid>
      <w:tr w:rsidR="002611F2" w:rsidRPr="00C45C5E" w:rsidTr="00410F8B">
        <w:tc>
          <w:tcPr>
            <w:tcW w:w="1985" w:type="dxa"/>
          </w:tcPr>
          <w:p w:rsidR="002611F2" w:rsidRPr="00C45C5E" w:rsidRDefault="002611F2" w:rsidP="00410F8B">
            <w:pPr>
              <w:jc w:val="center"/>
              <w:rPr>
                <w:rFonts w:asciiTheme="majorBidi" w:eastAsia="Calibri" w:hAnsiTheme="majorBidi" w:cstheme="majorBidi"/>
                <w:b/>
                <w:lang w:eastAsia="en-US"/>
              </w:rPr>
            </w:pPr>
            <w:r w:rsidRPr="00C45C5E">
              <w:rPr>
                <w:rFonts w:asciiTheme="majorBidi" w:eastAsia="Calibri" w:hAnsiTheme="majorBidi" w:cstheme="majorBidi"/>
                <w:b/>
                <w:lang w:eastAsia="en-US"/>
              </w:rPr>
              <w:t>Название раздела</w:t>
            </w:r>
          </w:p>
        </w:tc>
        <w:tc>
          <w:tcPr>
            <w:tcW w:w="6095" w:type="dxa"/>
          </w:tcPr>
          <w:p w:rsidR="002611F2" w:rsidRPr="00C45C5E" w:rsidRDefault="002611F2" w:rsidP="00410F8B">
            <w:pPr>
              <w:jc w:val="center"/>
              <w:rPr>
                <w:rFonts w:asciiTheme="majorBidi" w:eastAsia="Calibri" w:hAnsiTheme="majorBidi" w:cstheme="majorBidi"/>
                <w:b/>
                <w:lang w:eastAsia="en-US"/>
              </w:rPr>
            </w:pPr>
            <w:r w:rsidRPr="00C45C5E">
              <w:rPr>
                <w:rFonts w:asciiTheme="majorBidi" w:eastAsia="Calibri" w:hAnsiTheme="majorBidi" w:cstheme="majorBidi"/>
                <w:b/>
                <w:lang w:eastAsia="en-US"/>
              </w:rPr>
              <w:t>Краткое содержание (темы)</w:t>
            </w:r>
          </w:p>
        </w:tc>
        <w:tc>
          <w:tcPr>
            <w:tcW w:w="1418" w:type="dxa"/>
          </w:tcPr>
          <w:p w:rsidR="002611F2" w:rsidRPr="00C45C5E" w:rsidRDefault="002611F2" w:rsidP="00410F8B">
            <w:pPr>
              <w:rPr>
                <w:rFonts w:asciiTheme="majorBidi" w:eastAsia="Calibri" w:hAnsiTheme="majorBidi" w:cstheme="majorBidi"/>
                <w:b/>
                <w:lang w:eastAsia="en-US"/>
              </w:rPr>
            </w:pPr>
            <w:r w:rsidRPr="00C45C5E">
              <w:rPr>
                <w:rFonts w:asciiTheme="majorBidi" w:hAnsiTheme="majorBidi" w:cstheme="majorBidi"/>
                <w:b/>
              </w:rPr>
              <w:t>Количество часов</w:t>
            </w:r>
          </w:p>
        </w:tc>
      </w:tr>
      <w:tr w:rsidR="002611F2" w:rsidRPr="00C45C5E" w:rsidTr="00410F8B">
        <w:tc>
          <w:tcPr>
            <w:tcW w:w="1985" w:type="dxa"/>
          </w:tcPr>
          <w:p w:rsidR="002611F2" w:rsidRPr="00F75B24" w:rsidRDefault="002611F2" w:rsidP="00410F8B">
            <w:pPr>
              <w:jc w:val="center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  <w:r w:rsidRPr="00C45C5E">
              <w:rPr>
                <w:rStyle w:val="af8"/>
                <w:rFonts w:asciiTheme="majorBidi" w:hAnsiTheme="majorBidi" w:cstheme="majorBidi"/>
              </w:rPr>
              <w:t xml:space="preserve"> </w:t>
            </w:r>
            <w:bookmarkStart w:id="0" w:name="bookmark21"/>
            <w:r w:rsidRPr="00F75B24">
              <w:rPr>
                <w:rFonts w:asciiTheme="majorBidi" w:hAnsiTheme="majorBidi" w:cstheme="majorBidi"/>
                <w:b/>
                <w:bCs/>
              </w:rPr>
              <w:t>Введение</w:t>
            </w:r>
            <w:bookmarkEnd w:id="0"/>
          </w:p>
        </w:tc>
        <w:tc>
          <w:tcPr>
            <w:tcW w:w="6095" w:type="dxa"/>
          </w:tcPr>
          <w:p w:rsidR="002611F2" w:rsidRPr="00C45C5E" w:rsidRDefault="002611F2" w:rsidP="002C0E68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eastAsia="Calibri" w:hAnsiTheme="majorBidi" w:cstheme="majorBidi"/>
                <w:b/>
              </w:rPr>
            </w:pPr>
            <w:r w:rsidRPr="00C45C5E">
              <w:rPr>
                <w:rFonts w:asciiTheme="majorBidi" w:hAnsiTheme="majorBidi" w:cstheme="majorBidi"/>
              </w:rPr>
              <w:t xml:space="preserve"> </w:t>
            </w:r>
            <w:r w:rsidRPr="00C45C5E">
              <w:rPr>
                <w:rFonts w:asciiTheme="majorBidi" w:hAnsiTheme="majorBidi" w:cstheme="majorBidi"/>
                <w:u w:val="none"/>
              </w:rPr>
              <w:t>Писатели о роли книги в жизни человека и общества. Книга  как духовное завещание одного поколения другому. Структурные элемен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ты книги (обложка, титул, форзац, сноски, оглавление); создатели книги (автор, художник, редактор, корректор и др.). Учебник лите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ратуры и работа с ним.</w:t>
            </w:r>
          </w:p>
        </w:tc>
        <w:tc>
          <w:tcPr>
            <w:tcW w:w="1418" w:type="dxa"/>
          </w:tcPr>
          <w:p w:rsidR="002611F2" w:rsidRPr="00C45C5E" w:rsidRDefault="002611F2" w:rsidP="00410F8B">
            <w:pPr>
              <w:jc w:val="center"/>
              <w:rPr>
                <w:rFonts w:asciiTheme="majorBidi" w:hAnsiTheme="majorBidi" w:cstheme="majorBidi"/>
              </w:rPr>
            </w:pPr>
            <w:r w:rsidRPr="00C45C5E">
              <w:rPr>
                <w:rFonts w:asciiTheme="majorBidi" w:hAnsiTheme="majorBidi" w:cstheme="majorBidi"/>
              </w:rPr>
              <w:t>1</w:t>
            </w:r>
          </w:p>
        </w:tc>
      </w:tr>
      <w:tr w:rsidR="002611F2" w:rsidRPr="00C45C5E" w:rsidTr="00410F8B">
        <w:tc>
          <w:tcPr>
            <w:tcW w:w="1985" w:type="dxa"/>
          </w:tcPr>
          <w:p w:rsidR="002611F2" w:rsidRPr="00C45C5E" w:rsidRDefault="00C45C5E" w:rsidP="00410F8B">
            <w:pPr>
              <w:jc w:val="center"/>
              <w:rPr>
                <w:rStyle w:val="af8"/>
                <w:rFonts w:asciiTheme="majorBidi" w:hAnsiTheme="majorBidi" w:cstheme="majorBidi"/>
              </w:rPr>
            </w:pPr>
            <w:bookmarkStart w:id="1" w:name="bookmark22"/>
            <w:r w:rsidRPr="00C45C5E">
              <w:rPr>
                <w:rFonts w:asciiTheme="majorBidi" w:hAnsiTheme="majorBidi" w:cstheme="majorBidi"/>
                <w:b/>
              </w:rPr>
              <w:t>Устное народное творчество</w:t>
            </w:r>
            <w:bookmarkEnd w:id="1"/>
          </w:p>
          <w:p w:rsidR="002611F2" w:rsidRPr="00C45C5E" w:rsidRDefault="002611F2" w:rsidP="00410F8B">
            <w:pPr>
              <w:jc w:val="center"/>
              <w:rPr>
                <w:rStyle w:val="af8"/>
                <w:rFonts w:asciiTheme="majorBidi" w:hAnsiTheme="majorBidi" w:cstheme="majorBidi"/>
              </w:rPr>
            </w:pPr>
          </w:p>
          <w:p w:rsidR="002611F2" w:rsidRPr="00C45C5E" w:rsidRDefault="002611F2" w:rsidP="00410F8B">
            <w:pPr>
              <w:jc w:val="center"/>
              <w:rPr>
                <w:rStyle w:val="af8"/>
                <w:rFonts w:asciiTheme="majorBidi" w:hAnsiTheme="majorBidi" w:cstheme="majorBidi"/>
              </w:rPr>
            </w:pPr>
          </w:p>
          <w:p w:rsidR="002611F2" w:rsidRPr="00C45C5E" w:rsidRDefault="002611F2" w:rsidP="00410F8B">
            <w:pPr>
              <w:jc w:val="center"/>
              <w:rPr>
                <w:rStyle w:val="af8"/>
                <w:rFonts w:asciiTheme="majorBidi" w:hAnsiTheme="majorBidi" w:cstheme="majorBidi"/>
              </w:rPr>
            </w:pPr>
          </w:p>
          <w:p w:rsidR="002611F2" w:rsidRPr="00C45C5E" w:rsidRDefault="002611F2" w:rsidP="00410F8B">
            <w:pPr>
              <w:jc w:val="center"/>
              <w:rPr>
                <w:rStyle w:val="af8"/>
                <w:rFonts w:asciiTheme="majorBidi" w:hAnsiTheme="majorBidi" w:cstheme="majorBidi"/>
              </w:rPr>
            </w:pPr>
          </w:p>
          <w:p w:rsidR="002611F2" w:rsidRPr="00C45C5E" w:rsidRDefault="002611F2" w:rsidP="00410F8B">
            <w:pPr>
              <w:jc w:val="center"/>
              <w:rPr>
                <w:rStyle w:val="af8"/>
                <w:rFonts w:asciiTheme="majorBidi" w:hAnsiTheme="majorBidi" w:cstheme="majorBidi"/>
              </w:rPr>
            </w:pPr>
          </w:p>
          <w:p w:rsidR="002611F2" w:rsidRPr="00C45C5E" w:rsidRDefault="002611F2" w:rsidP="00410F8B">
            <w:pPr>
              <w:jc w:val="center"/>
              <w:rPr>
                <w:rStyle w:val="af8"/>
                <w:rFonts w:asciiTheme="majorBidi" w:hAnsiTheme="majorBidi" w:cstheme="majorBidi"/>
              </w:rPr>
            </w:pPr>
          </w:p>
        </w:tc>
        <w:tc>
          <w:tcPr>
            <w:tcW w:w="6095" w:type="dxa"/>
          </w:tcPr>
          <w:p w:rsidR="002611F2" w:rsidRPr="00C45C5E" w:rsidRDefault="002611F2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Fonts w:asciiTheme="majorBidi" w:hAnsiTheme="majorBidi" w:cstheme="majorBidi"/>
                <w:u w:val="none"/>
              </w:rPr>
              <w:t>Фольклор — коллективное устное народное творчество.</w:t>
            </w:r>
          </w:p>
          <w:p w:rsidR="002611F2" w:rsidRPr="00C45C5E" w:rsidRDefault="002611F2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Fonts w:asciiTheme="majorBidi" w:hAnsiTheme="majorBidi" w:cstheme="majorBidi"/>
                <w:u w:val="none"/>
              </w:rPr>
              <w:t>Преображение действительности в духе народных идеалов. Ва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риативная природа фольклора. Исполнители фольклорных произве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дений. Коллективное и индивидуальное в фольклоре.</w:t>
            </w:r>
          </w:p>
          <w:p w:rsidR="002611F2" w:rsidRPr="00C45C5E" w:rsidRDefault="002611F2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Fonts w:asciiTheme="majorBidi" w:hAnsiTheme="majorBidi" w:cstheme="majorBidi"/>
                <w:u w:val="none"/>
              </w:rPr>
              <w:t>Малые жанры фольклора. Детский фольклор (колыбельные песни, пестушки, приговорки, скороговорки, загадки — повторение).</w:t>
            </w:r>
          </w:p>
          <w:p w:rsidR="002611F2" w:rsidRPr="00C45C5E" w:rsidRDefault="002611F2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1pt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lastRenderedPageBreak/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Фольклор. Устное народное творчество (развитие представлений).</w:t>
            </w:r>
          </w:p>
          <w:p w:rsidR="002611F2" w:rsidRPr="00C45C5E" w:rsidRDefault="002611F2" w:rsidP="002611F2">
            <w:pPr>
              <w:pStyle w:val="90"/>
              <w:keepNext/>
              <w:keepLines/>
              <w:shd w:val="clear" w:color="auto" w:fill="auto"/>
              <w:spacing w:before="0" w:after="0" w:line="240" w:lineRule="auto"/>
              <w:ind w:firstLine="567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bookmarkStart w:id="2" w:name="bookmark23"/>
            <w:r w:rsidRPr="00C45C5E">
              <w:rPr>
                <w:rFonts w:asciiTheme="majorBidi" w:hAnsiTheme="majorBidi" w:cstheme="majorBidi"/>
                <w:sz w:val="24"/>
                <w:szCs w:val="24"/>
              </w:rPr>
              <w:t>Русские народные сказки</w:t>
            </w:r>
            <w:bookmarkEnd w:id="2"/>
          </w:p>
          <w:p w:rsidR="002611F2" w:rsidRPr="00C45C5E" w:rsidRDefault="002611F2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Fonts w:asciiTheme="majorBidi" w:hAnsiTheme="majorBidi" w:cstheme="majorBidi"/>
                <w:u w:val="none"/>
              </w:rPr>
              <w:t>Сказки как вид народной прозы. Сказки о животных, волшебные, бытовые (анекдотические, новеллистические). Нравственное и эсте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тическое содержание сказок. Сказители. Собиратели сказок.</w:t>
            </w:r>
          </w:p>
          <w:p w:rsidR="002611F2" w:rsidRPr="00C45C5E" w:rsidRDefault="002611F2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7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«Царевна-лягушка».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Народная мораль в характере и поступках героев. Образ невесты-волшебницы. «Величественная простота, пре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зрение к позе, мягкая гордость собою, недюжинный ум и глубокое, полное неиссякаемой любви сердце, спокойная готовность жертво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вать собою ради торжества своей мечты — вот духовные данные Василисы Премудрой...» (М. Горький). Иван-царевич — победитель житейских невзгод. Животные-помощники. Особая роль чудесных противников — Бабы-яги, Кощея Бессмертного. Светлый и тёмный мир волшебной сказки. Народная мораль в сказке: добро торжеству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ет, зло наказывается. Поэтика волшебной сказки. Связь сказочных формул с древними мифами. Изобразительный характер формул вол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шебной сказки. Фантастика в волшебной сказке.</w:t>
            </w:r>
          </w:p>
          <w:p w:rsidR="002611F2" w:rsidRPr="00C45C5E" w:rsidRDefault="002611F2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7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«Иван — крестьянский сын и чудо-юдо».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Волшебная бога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тырская сказка героического содержания. Тема мирного труда и за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щиты родной земли. Иван — крестьянский сын как выразитель ос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новной мысли сказки. Нравственное превосходство главного героя. Герои сказки в оценке автора-народа. Особенности сюжета.</w:t>
            </w:r>
          </w:p>
          <w:p w:rsidR="002611F2" w:rsidRPr="00C45C5E" w:rsidRDefault="002611F2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7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«Журавль и цапля», «Солдатская шинель»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— народные представления о справедливости, добре и зле в сказках о животных и бытовых сказках.</w:t>
            </w:r>
          </w:p>
          <w:p w:rsidR="002611F2" w:rsidRPr="00C45C5E" w:rsidRDefault="002611F2" w:rsidP="002C0E68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</w:rPr>
            </w:pPr>
            <w:r w:rsidRPr="00C45C5E">
              <w:rPr>
                <w:rStyle w:val="1pt29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Сказка как повествовательный жанр фольклора. Виды сказок (закрепление представлений). Постоянные эпитеты. Гипербола (начальное представление). Сказочные фор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мулы. Вариативность народных сказок (начальные представления). Сравнение.</w:t>
            </w:r>
          </w:p>
        </w:tc>
        <w:tc>
          <w:tcPr>
            <w:tcW w:w="1418" w:type="dxa"/>
          </w:tcPr>
          <w:p w:rsidR="002611F2" w:rsidRPr="00C45C5E" w:rsidRDefault="002611F2" w:rsidP="00410F8B">
            <w:pPr>
              <w:jc w:val="center"/>
              <w:rPr>
                <w:rFonts w:asciiTheme="majorBidi" w:hAnsiTheme="majorBidi" w:cstheme="majorBidi"/>
              </w:rPr>
            </w:pPr>
          </w:p>
          <w:p w:rsidR="002611F2" w:rsidRPr="00C45C5E" w:rsidRDefault="002611F2" w:rsidP="002611F2">
            <w:pPr>
              <w:jc w:val="center"/>
              <w:rPr>
                <w:rFonts w:asciiTheme="majorBidi" w:hAnsiTheme="majorBidi" w:cstheme="majorBidi"/>
              </w:rPr>
            </w:pPr>
            <w:r w:rsidRPr="00C45C5E">
              <w:rPr>
                <w:rFonts w:asciiTheme="majorBidi" w:hAnsiTheme="majorBidi" w:cstheme="majorBidi"/>
              </w:rPr>
              <w:t>6</w:t>
            </w:r>
          </w:p>
        </w:tc>
      </w:tr>
      <w:tr w:rsidR="002611F2" w:rsidRPr="00C45C5E" w:rsidTr="00410F8B">
        <w:tc>
          <w:tcPr>
            <w:tcW w:w="1985" w:type="dxa"/>
          </w:tcPr>
          <w:p w:rsidR="002611F2" w:rsidRPr="00C45C5E" w:rsidRDefault="00C45C5E" w:rsidP="00410F8B">
            <w:pPr>
              <w:jc w:val="center"/>
              <w:rPr>
                <w:rStyle w:val="af8"/>
                <w:rFonts w:asciiTheme="majorBidi" w:hAnsiTheme="majorBidi" w:cstheme="majorBidi"/>
              </w:rPr>
            </w:pPr>
            <w:bookmarkStart w:id="3" w:name="bookmark24"/>
            <w:r w:rsidRPr="00C45C5E">
              <w:rPr>
                <w:rFonts w:asciiTheme="majorBidi" w:hAnsiTheme="majorBidi" w:cstheme="majorBidi"/>
                <w:b/>
              </w:rPr>
              <w:lastRenderedPageBreak/>
              <w:t>Из древнерусской литературы</w:t>
            </w:r>
            <w:bookmarkEnd w:id="3"/>
          </w:p>
        </w:tc>
        <w:tc>
          <w:tcPr>
            <w:tcW w:w="6095" w:type="dxa"/>
          </w:tcPr>
          <w:p w:rsidR="002611F2" w:rsidRPr="00C45C5E" w:rsidRDefault="002611F2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Fonts w:asciiTheme="majorBidi" w:hAnsiTheme="majorBidi" w:cstheme="majorBidi"/>
                <w:u w:val="none"/>
              </w:rPr>
              <w:t>Начало письменности у восточных славян и возникновение древ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нерусской литературы. Культурные и литературные связи Руси с Ви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зантией. Древнехристианская книжность на Руси (обзор).</w:t>
            </w:r>
          </w:p>
          <w:p w:rsidR="002611F2" w:rsidRPr="00C45C5E" w:rsidRDefault="002611F2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6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«Повесть временных лет»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как литературный памятник. </w:t>
            </w:r>
            <w:r w:rsidRPr="00C45C5E">
              <w:rPr>
                <w:rStyle w:val="56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 xml:space="preserve">«Подвиг отрока-киевлянина и хитрость воеводы Претича». </w:t>
            </w:r>
            <w:r w:rsidRPr="00C45C5E">
              <w:rPr>
                <w:rFonts w:asciiTheme="majorBidi" w:hAnsiTheme="majorBidi" w:cstheme="majorBidi"/>
                <w:u w:val="none"/>
              </w:rPr>
              <w:t>Отзвуки фольклора в летописи. Герои старинных «Повестей... » и их подвиги во имя мира на родной земле.</w:t>
            </w:r>
          </w:p>
          <w:p w:rsidR="002611F2" w:rsidRPr="00C45C5E" w:rsidRDefault="002611F2" w:rsidP="002C0E68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</w:rPr>
            </w:pPr>
            <w:r w:rsidRPr="00C45C5E">
              <w:rPr>
                <w:rStyle w:val="1pt29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Летопись (начальные представления).</w:t>
            </w:r>
          </w:p>
        </w:tc>
        <w:tc>
          <w:tcPr>
            <w:tcW w:w="1418" w:type="dxa"/>
          </w:tcPr>
          <w:p w:rsidR="002611F2" w:rsidRPr="00C45C5E" w:rsidRDefault="002611F2" w:rsidP="00410F8B">
            <w:pPr>
              <w:jc w:val="center"/>
              <w:rPr>
                <w:rFonts w:asciiTheme="majorBidi" w:hAnsiTheme="majorBidi" w:cstheme="majorBidi"/>
              </w:rPr>
            </w:pPr>
            <w:r w:rsidRPr="00C45C5E">
              <w:rPr>
                <w:rFonts w:asciiTheme="majorBidi" w:hAnsiTheme="majorBidi" w:cstheme="majorBidi"/>
              </w:rPr>
              <w:t>2</w:t>
            </w:r>
          </w:p>
        </w:tc>
      </w:tr>
      <w:tr w:rsidR="002611F2" w:rsidRPr="00C45C5E" w:rsidTr="00410F8B">
        <w:tc>
          <w:tcPr>
            <w:tcW w:w="1985" w:type="dxa"/>
          </w:tcPr>
          <w:p w:rsidR="002611F2" w:rsidRPr="00C45C5E" w:rsidRDefault="002611F2" w:rsidP="002611F2">
            <w:pPr>
              <w:pStyle w:val="70"/>
              <w:keepNext/>
              <w:keepLines/>
              <w:shd w:val="clear" w:color="auto" w:fill="auto"/>
              <w:spacing w:before="0" w:after="0" w:line="240" w:lineRule="auto"/>
              <w:ind w:firstLine="567"/>
              <w:contextualSpacing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:rsidR="002611F2" w:rsidRPr="00C45C5E" w:rsidRDefault="00C45C5E" w:rsidP="00D67BFA">
            <w:pPr>
              <w:jc w:val="center"/>
              <w:rPr>
                <w:rStyle w:val="af8"/>
                <w:rFonts w:asciiTheme="majorBidi" w:hAnsiTheme="majorBidi" w:cstheme="majorBidi"/>
              </w:rPr>
            </w:pPr>
            <w:bookmarkStart w:id="4" w:name="bookmark25"/>
            <w:r w:rsidRPr="00C45C5E">
              <w:rPr>
                <w:rFonts w:asciiTheme="majorBidi" w:hAnsiTheme="majorBidi" w:cstheme="majorBidi"/>
                <w:b/>
              </w:rPr>
              <w:t xml:space="preserve">Из литературы </w:t>
            </w:r>
            <w:r w:rsidR="00D67BFA" w:rsidRPr="00D67BFA">
              <w:rPr>
                <w:rFonts w:asciiTheme="majorBidi" w:hAnsiTheme="majorBidi" w:cstheme="majorBidi"/>
                <w:b/>
              </w:rPr>
              <w:t>XVIII</w:t>
            </w:r>
            <w:r w:rsidR="00D67BFA" w:rsidRPr="00C45C5E">
              <w:rPr>
                <w:rFonts w:asciiTheme="majorBidi" w:hAnsiTheme="majorBidi" w:cstheme="majorBidi"/>
                <w:b/>
              </w:rPr>
              <w:t xml:space="preserve"> </w:t>
            </w:r>
            <w:r w:rsidRPr="00C45C5E">
              <w:rPr>
                <w:rFonts w:asciiTheme="majorBidi" w:hAnsiTheme="majorBidi" w:cstheme="majorBidi"/>
                <w:b/>
              </w:rPr>
              <w:t>века</w:t>
            </w:r>
            <w:bookmarkEnd w:id="4"/>
            <w:r w:rsidR="00D67BFA">
              <w:t xml:space="preserve"> </w:t>
            </w:r>
          </w:p>
        </w:tc>
        <w:tc>
          <w:tcPr>
            <w:tcW w:w="6095" w:type="dxa"/>
          </w:tcPr>
          <w:p w:rsidR="002611F2" w:rsidRPr="00C45C5E" w:rsidRDefault="002611F2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5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Михаил Васильевич Ломоносов.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Краткий рассказ о жизни писате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ля (детство и годы учения, начало литературной деятельности). Ломо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носов — учёный, поэт, художник, гражданин.</w:t>
            </w:r>
          </w:p>
          <w:p w:rsidR="002611F2" w:rsidRPr="00C45C5E" w:rsidRDefault="002611F2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6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«Случились вместе два Астронома в пиру...»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— научные истины в поэтической форме. Юмор стихотворения.</w:t>
            </w:r>
          </w:p>
          <w:p w:rsidR="002611F2" w:rsidRPr="00C45C5E" w:rsidRDefault="002611F2" w:rsidP="002C0E68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</w:rPr>
            </w:pPr>
            <w:r w:rsidRPr="00C45C5E">
              <w:rPr>
                <w:rStyle w:val="1pt29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Роды литературы: эпос, лирика, драма. Жанры литературы (начальные представления).</w:t>
            </w:r>
          </w:p>
        </w:tc>
        <w:tc>
          <w:tcPr>
            <w:tcW w:w="1418" w:type="dxa"/>
          </w:tcPr>
          <w:p w:rsidR="002611F2" w:rsidRPr="00C45C5E" w:rsidRDefault="002611F2" w:rsidP="00410F8B">
            <w:pPr>
              <w:jc w:val="center"/>
              <w:rPr>
                <w:rFonts w:asciiTheme="majorBidi" w:hAnsiTheme="majorBidi" w:cstheme="majorBidi"/>
              </w:rPr>
            </w:pPr>
            <w:r w:rsidRPr="00C45C5E">
              <w:rPr>
                <w:rFonts w:asciiTheme="majorBidi" w:hAnsiTheme="majorBidi" w:cstheme="majorBidi"/>
              </w:rPr>
              <w:t>2</w:t>
            </w:r>
          </w:p>
        </w:tc>
      </w:tr>
      <w:tr w:rsidR="002611F2" w:rsidRPr="00C45C5E" w:rsidTr="00410F8B">
        <w:tc>
          <w:tcPr>
            <w:tcW w:w="1985" w:type="dxa"/>
          </w:tcPr>
          <w:p w:rsidR="002611F2" w:rsidRPr="00C45C5E" w:rsidRDefault="00D67BFA" w:rsidP="00D67BFA">
            <w:pPr>
              <w:pStyle w:val="70"/>
              <w:keepNext/>
              <w:keepLines/>
              <w:shd w:val="clear" w:color="auto" w:fill="auto"/>
              <w:spacing w:before="0" w:after="0" w:line="240" w:lineRule="auto"/>
              <w:ind w:firstLine="567"/>
              <w:contextualSpacing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Из русской литературы </w:t>
            </w:r>
            <w:r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XIX</w:t>
            </w:r>
            <w:r w:rsidR="00C45C5E" w:rsidRPr="00C45C5E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века</w:t>
            </w:r>
            <w:r w:rsidR="002611F2" w:rsidRPr="00C45C5E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2E2B6B" w:rsidRPr="00C45C5E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</w:p>
          <w:p w:rsidR="002611F2" w:rsidRPr="00C45C5E" w:rsidRDefault="002611F2" w:rsidP="00410F8B">
            <w:pPr>
              <w:jc w:val="center"/>
              <w:rPr>
                <w:rStyle w:val="af8"/>
                <w:rFonts w:asciiTheme="majorBidi" w:hAnsiTheme="majorBidi" w:cstheme="majorBidi"/>
              </w:rPr>
            </w:pPr>
          </w:p>
        </w:tc>
        <w:tc>
          <w:tcPr>
            <w:tcW w:w="6095" w:type="dxa"/>
          </w:tcPr>
          <w:p w:rsidR="002611F2" w:rsidRPr="00C45C5E" w:rsidRDefault="002611F2" w:rsidP="002611F2">
            <w:pPr>
              <w:pStyle w:val="70"/>
              <w:keepNext/>
              <w:keepLines/>
              <w:shd w:val="clear" w:color="auto" w:fill="auto"/>
              <w:spacing w:before="0" w:after="0" w:line="240" w:lineRule="auto"/>
              <w:ind w:firstLine="567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45C5E">
              <w:rPr>
                <w:rStyle w:val="71"/>
                <w:rFonts w:asciiTheme="majorBidi" w:hAnsiTheme="majorBidi" w:cstheme="majorBidi"/>
                <w:sz w:val="24"/>
                <w:szCs w:val="24"/>
              </w:rPr>
              <w:t>Русские басни</w:t>
            </w:r>
          </w:p>
          <w:p w:rsidR="002611F2" w:rsidRPr="00C45C5E" w:rsidRDefault="002611F2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Fonts w:asciiTheme="majorBidi" w:hAnsiTheme="majorBidi" w:cstheme="majorBidi"/>
                <w:u w:val="none"/>
              </w:rPr>
              <w:t>Жанр басни. Истоки басенного жанра (Эзоп, Лафонтен, русские баснописцы XVIII века: А. П. Сумароков, И. И. Дмитриев) (обзор).</w:t>
            </w:r>
          </w:p>
          <w:p w:rsidR="002611F2" w:rsidRPr="00C45C5E" w:rsidRDefault="002611F2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5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Иван Андреевич Крылов.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Краткий рассказ о баснописце (детство, начало литературной деятельности).</w:t>
            </w:r>
          </w:p>
          <w:p w:rsidR="002611F2" w:rsidRPr="00C45C5E" w:rsidRDefault="002611F2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6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«Ворона и Лисица», «Волк и Ягнёнок», «Свинья под Ду</w:t>
            </w:r>
            <w:r w:rsidRPr="00C45C5E">
              <w:rPr>
                <w:rStyle w:val="56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softHyphen/>
              <w:t>бом»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(на выбор). Осмеяние пороков — грубой силы, жадности, не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благодарности, хитрости и т. д.</w:t>
            </w:r>
            <w:r w:rsidRPr="00C45C5E">
              <w:rPr>
                <w:rStyle w:val="56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 xml:space="preserve"> «Волк на псарне»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— отражение исторических событий в басне; патриотическая позиция автора.</w:t>
            </w:r>
          </w:p>
          <w:p w:rsidR="002611F2" w:rsidRPr="00C45C5E" w:rsidRDefault="002611F2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Fonts w:asciiTheme="majorBidi" w:hAnsiTheme="majorBidi" w:cstheme="majorBidi"/>
                <w:u w:val="none"/>
              </w:rPr>
              <w:t>Аллегория как форма иносказания и средство раскрытия опреде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лённых свойств человека. Поучительный характер басен. Своеобразие языка басен И. А. Крылова.</w:t>
            </w:r>
          </w:p>
          <w:p w:rsidR="002611F2" w:rsidRPr="00C45C5E" w:rsidRDefault="002611F2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1pt29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Басня (развитие представлений), алле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гория (начальные представления). Понятие об эзоповом языке.</w:t>
            </w:r>
          </w:p>
          <w:p w:rsidR="002611F2" w:rsidRPr="00C45C5E" w:rsidRDefault="002611F2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5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Василий Андреевич Жуковский.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Краткий рассказ о поэте (дет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ство и начало творчества, Жуковский-сказочник).</w:t>
            </w:r>
          </w:p>
          <w:p w:rsidR="002611F2" w:rsidRPr="00C45C5E" w:rsidRDefault="002611F2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6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«Спящая царевна».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Сходные и различные черты сказки Жу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ковского и народной сказки. Особенности сюжета. Различие героев литературной и фольклорной сказки.</w:t>
            </w:r>
          </w:p>
          <w:p w:rsidR="002611F2" w:rsidRPr="00C45C5E" w:rsidRDefault="002611F2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6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«Кубок».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Благородство и жестокость. Герои баллады.</w:t>
            </w:r>
          </w:p>
          <w:p w:rsidR="002611F2" w:rsidRPr="00C45C5E" w:rsidRDefault="002611F2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1pt29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Баллада (начальные представления).</w:t>
            </w:r>
          </w:p>
          <w:p w:rsidR="002611F2" w:rsidRPr="00C45C5E" w:rsidRDefault="002611F2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5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Александр Сергеевич Пушкин.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Краткий рассказ о жизни поэта (детство, годы учения).</w:t>
            </w:r>
          </w:p>
          <w:p w:rsidR="002611F2" w:rsidRDefault="002611F2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Fonts w:asciiTheme="majorBidi" w:hAnsiTheme="majorBidi" w:cstheme="majorBidi"/>
                <w:u w:val="none"/>
              </w:rPr>
              <w:t>Стихотворение</w:t>
            </w:r>
            <w:r w:rsidRPr="00C45C5E">
              <w:rPr>
                <w:rStyle w:val="56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 xml:space="preserve"> «Няне»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— поэтизация образа няни; мотивы одино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чества и грусти, скрашиваемые любовью няни, её сказками и песнями.</w:t>
            </w:r>
          </w:p>
          <w:p w:rsidR="00D67BFA" w:rsidRPr="00D67BFA" w:rsidRDefault="00D67BFA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u w:val="none"/>
              </w:rPr>
            </w:pPr>
            <w:r w:rsidRPr="00D67BFA">
              <w:rPr>
                <w:rFonts w:asciiTheme="majorBidi" w:hAnsiTheme="majorBidi" w:cstheme="majorBidi"/>
                <w:b/>
                <w:bCs/>
                <w:i/>
                <w:iCs/>
                <w:u w:val="none"/>
              </w:rPr>
              <w:t>«Зимний вечер»</w:t>
            </w:r>
          </w:p>
          <w:p w:rsidR="002611F2" w:rsidRPr="00C45C5E" w:rsidRDefault="002611F2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4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«У лукоморья дуб зелёный...».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Пролог к поэме «Руслан и Людмила» — собирательная картина сюжетов, образов и событий народных сказок, мотивы и сюжеты пушкинского произведения.</w:t>
            </w:r>
          </w:p>
          <w:p w:rsidR="002611F2" w:rsidRPr="00C45C5E" w:rsidRDefault="002611F2" w:rsidP="002611F2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4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«Сказка о мёртвой царевне и о семи богатырях»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— её ис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токи (сопоставление с русскими народными сказками, сказкой Жу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 xml:space="preserve">ковского «Спящая царевна», со </w:t>
            </w:r>
            <w:r w:rsidRPr="00C45C5E">
              <w:rPr>
                <w:rFonts w:asciiTheme="majorBidi" w:hAnsiTheme="majorBidi" w:cstheme="majorBidi"/>
                <w:u w:val="none"/>
              </w:rPr>
              <w:lastRenderedPageBreak/>
              <w:t>сказками братьев Гримм; «бродячие сюжеты»). Противостояние добрых и злых сил в сказке. Царица и царевна, мачеха и падчерица. Помощники царевны. Елисей и бога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тыри. Соколко. Сходство и различие литературной пушкинской сказ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ки и сказки народной. Народная мораль, нравственность — красота внешняя и внутренняя, победа добра над злом, гармоничность поло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жительных героев. Поэтичность, музыкальность пушкинской сказки.</w:t>
            </w:r>
          </w:p>
          <w:p w:rsidR="002E2B6B" w:rsidRPr="00C45C5E" w:rsidRDefault="002611F2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1pt28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Лирическое послание (начальные пред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ставления). Пролог (начальные представления).</w:t>
            </w:r>
            <w:r w:rsidR="002E2B6B" w:rsidRPr="00C45C5E">
              <w:rPr>
                <w:rFonts w:asciiTheme="majorBidi" w:hAnsiTheme="majorBidi" w:cstheme="majorBidi"/>
                <w:u w:val="none"/>
              </w:rPr>
              <w:t xml:space="preserve"> </w:t>
            </w:r>
          </w:p>
          <w:p w:rsidR="002E2B6B" w:rsidRPr="00C45C5E" w:rsidRDefault="002E2B6B" w:rsidP="002E2B6B">
            <w:pPr>
              <w:pStyle w:val="90"/>
              <w:keepNext/>
              <w:keepLines/>
              <w:shd w:val="clear" w:color="auto" w:fill="auto"/>
              <w:spacing w:before="0" w:after="0" w:line="240" w:lineRule="auto"/>
              <w:ind w:firstLine="567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bookmarkStart w:id="5" w:name="bookmark27"/>
            <w:r w:rsidRPr="00C45C5E">
              <w:rPr>
                <w:rFonts w:asciiTheme="majorBidi" w:hAnsiTheme="majorBidi" w:cstheme="majorBidi"/>
                <w:sz w:val="24"/>
                <w:szCs w:val="24"/>
              </w:rPr>
              <w:t>Русская литературная сказка XIX века</w:t>
            </w:r>
            <w:bookmarkEnd w:id="5"/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3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Антоний Погорельский.</w:t>
            </w:r>
            <w:r w:rsidRPr="00C45C5E">
              <w:rPr>
                <w:rStyle w:val="54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 xml:space="preserve"> «Чёрная курица, или Подземные жители».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Сказочно-условное, фантастическое и достоверно-реаль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ное в литературной сказке. Нравоучительное содержание и причуд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ливый сюжет произведения.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3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Пётр Павлович Ершов.</w:t>
            </w:r>
            <w:r w:rsidRPr="00C45C5E">
              <w:rPr>
                <w:rStyle w:val="54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 xml:space="preserve"> «Конёк-Горбунок».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(Для внеклассного чтения.) Соединение сказочно-фантастических ситуаций, художе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ственного вымысла с реалистической правдивостью, с верным изо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бражением картин народного быта, народный юмор, красочность и яркость языка.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3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Всеволод Михайлович Гаршин.</w:t>
            </w:r>
            <w:r w:rsidRPr="00C45C5E">
              <w:rPr>
                <w:rStyle w:val="54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 xml:space="preserve"> «</w:t>
            </w:r>
            <w:r w:rsidRPr="00C45C5E">
              <w:rPr>
                <w:rStyle w:val="54"/>
                <w:rFonts w:asciiTheme="majorBidi" w:eastAsiaTheme="minorHAnsi" w:hAnsiTheme="majorBidi" w:cstheme="majorBidi"/>
                <w:sz w:val="24"/>
                <w:szCs w:val="24"/>
                <w:u w:val="none"/>
                <w:lang w:val="en-US"/>
              </w:rPr>
              <w:t>Attalea</w:t>
            </w:r>
            <w:r w:rsidRPr="00C45C5E">
              <w:rPr>
                <w:rStyle w:val="54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 xml:space="preserve"> </w:t>
            </w:r>
            <w:r w:rsidRPr="00C45C5E">
              <w:rPr>
                <w:rStyle w:val="54"/>
                <w:rFonts w:asciiTheme="majorBidi" w:eastAsiaTheme="minorHAnsi" w:hAnsiTheme="majorBidi" w:cstheme="majorBidi"/>
                <w:sz w:val="24"/>
                <w:szCs w:val="24"/>
                <w:u w:val="none"/>
                <w:lang w:val="en-US"/>
              </w:rPr>
              <w:t>Princeps</w:t>
            </w:r>
            <w:r w:rsidRPr="00C45C5E">
              <w:rPr>
                <w:rStyle w:val="54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(Для вне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классного чтения.) Героическое и обыденное в сказке. Трагический финал и жизнеутверждающий пафос произведения.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1pt28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Литературная сказка (начальные пред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ставления). Стихотворная и прозаическая речь. Ритм, рифма, спосо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бы рифмовки. «Бродячие сюжеты» сказок разных народов.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3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Михаил Юрьевич Лермонтов.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Краткий рассказ о поэте (детство и начало литературной деятельности, интерес к истории России).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4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«Бородино»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— отклик на 25-летнюю годовщину Бородинского сражения (1837). Историческая основа стихотворения. Воспроизве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дение исторического события устами рядового участника сражения. Мастерство Лермонтова в создании батальных сцен. Сочетание раз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говорных интонаций с высоким патриотическим пафосом стихотво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рения.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1pt28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Сравнение, гипербола, эпитет (развитие представлений), метафора, звукопись, аллитерация (начальные пред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ставления).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3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Николай Васильевич Гоголь.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Краткий рассказ о писателе (дет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ство, годы учения, начало литературной деятельности).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4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«Заколдованное место»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— повесть из книги «Вечера на ху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торе близ Диканьки». Поэтизация народной жизни, народных пре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даний, сочетание светлого и мрачного, комического и лирического, реального и фантастического.</w:t>
            </w:r>
          </w:p>
          <w:p w:rsidR="002E2B6B" w:rsidRPr="00C45C5E" w:rsidRDefault="002E2B6B" w:rsidP="002E2B6B">
            <w:pPr>
              <w:pStyle w:val="af2"/>
              <w:keepNext/>
              <w:keepLines/>
              <w:widowControl w:val="0"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4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lastRenderedPageBreak/>
              <w:t>«Ночь перед Рождеством».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(Для внеклассного чтения.) Поэтические картины народной жизни (праздники, обряды, гуля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нья). Герои повести. Фольклорные мотивы в создании образов героев. Изображение конфликта тёмных и светлых сил.</w:t>
            </w:r>
          </w:p>
          <w:p w:rsidR="002E2B6B" w:rsidRPr="00C45C5E" w:rsidRDefault="002E2B6B" w:rsidP="002E2B6B">
            <w:pPr>
              <w:pStyle w:val="af2"/>
              <w:keepNext/>
              <w:keepLines/>
              <w:widowControl w:val="0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1pt27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Фантастика (развитие представлений). Юмор (развитие представлений).</w:t>
            </w:r>
          </w:p>
          <w:p w:rsidR="002E2B6B" w:rsidRPr="00C45C5E" w:rsidRDefault="002E2B6B" w:rsidP="002E2B6B">
            <w:pPr>
              <w:pStyle w:val="af2"/>
              <w:keepNext/>
              <w:keepLines/>
              <w:widowControl w:val="0"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2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Николай Алексеевич Некрасов.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Краткий рассказ о поэте (детство и начало литературной деятельности).</w:t>
            </w:r>
          </w:p>
          <w:p w:rsidR="002E2B6B" w:rsidRPr="00C45C5E" w:rsidRDefault="002E2B6B" w:rsidP="002E2B6B">
            <w:pPr>
              <w:pStyle w:val="af2"/>
              <w:keepNext/>
              <w:keepLines/>
              <w:widowControl w:val="0"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Fonts w:asciiTheme="majorBidi" w:hAnsiTheme="majorBidi" w:cstheme="majorBidi"/>
                <w:u w:val="none"/>
              </w:rPr>
              <w:t>Стихотворение</w:t>
            </w:r>
            <w:r w:rsidRPr="00C45C5E">
              <w:rPr>
                <w:rStyle w:val="51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 xml:space="preserve"> «Крестьянские дети».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Картины вольной жизни крестьянских детей, их забавы, приобщение к труду взрослых. Мир детства — короткая пора в жизни крестьянина. Речевая характери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стика персонажей.</w:t>
            </w:r>
          </w:p>
          <w:p w:rsidR="002E2B6B" w:rsidRPr="00C45C5E" w:rsidRDefault="002E2B6B" w:rsidP="002E2B6B">
            <w:pPr>
              <w:pStyle w:val="110"/>
              <w:keepNext/>
              <w:keepLines/>
              <w:shd w:val="clear" w:color="auto" w:fill="auto"/>
              <w:spacing w:line="240" w:lineRule="auto"/>
              <w:ind w:firstLine="56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45C5E">
              <w:rPr>
                <w:rFonts w:asciiTheme="majorBidi" w:hAnsiTheme="majorBidi" w:cstheme="majorBidi"/>
                <w:sz w:val="24"/>
                <w:szCs w:val="24"/>
              </w:rPr>
              <w:t>«Есть женщины в русских селеньях...»</w:t>
            </w:r>
            <w:r w:rsidRPr="00C45C5E">
              <w:rPr>
                <w:rStyle w:val="111"/>
                <w:rFonts w:asciiTheme="majorBidi" w:hAnsiTheme="majorBidi" w:cstheme="majorBidi"/>
                <w:b w:val="0"/>
                <w:bCs w:val="0"/>
                <w:i w:val="0"/>
                <w:iCs w:val="0"/>
                <w:sz w:val="24"/>
                <w:szCs w:val="24"/>
              </w:rPr>
              <w:t xml:space="preserve"> (отрывок из поэмы </w:t>
            </w:r>
            <w:r w:rsidRPr="00C45C5E">
              <w:rPr>
                <w:rFonts w:asciiTheme="majorBidi" w:hAnsiTheme="majorBidi" w:cstheme="majorBidi"/>
                <w:sz w:val="24"/>
                <w:szCs w:val="24"/>
              </w:rPr>
              <w:t>«Мороз, Красный нос»).</w:t>
            </w:r>
            <w:r w:rsidRPr="00C45C5E">
              <w:rPr>
                <w:rStyle w:val="111"/>
                <w:rFonts w:asciiTheme="majorBidi" w:hAnsiTheme="majorBidi" w:cstheme="majorBidi"/>
                <w:b w:val="0"/>
                <w:bCs w:val="0"/>
                <w:i w:val="0"/>
                <w:iCs w:val="0"/>
                <w:sz w:val="24"/>
                <w:szCs w:val="24"/>
              </w:rPr>
              <w:t xml:space="preserve"> Поэтический образ русской женщины.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1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«На Волге».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Картины природы. Раздумья поэта о судьбе народа. Вера в потенциальные силы народа, лучшую его судьбу. (Для вне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классного чтения.)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1pt27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Эпитет (развитие представлений).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2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Иван Сергеевич Тургенев.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Краткий рассказ о писателе (детство и начало литературной деятельности).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1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«Муму».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Реальная основа повести. Повествование о жизни в эпоху крепостного права. Духовные и нравственные качества Гера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сима: сила, достоинство, сострадание к окружающим, великодушие, трудолюбие. Немота главного героя — символ немого протеста кре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постного человека.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1pt27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Портрет, пейзаж (развитие представле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ний). Литературный герой (развитие представлений).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2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Афанасий Афанасьевич Фет.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Краткий рассказ о поэте.</w:t>
            </w:r>
          </w:p>
          <w:p w:rsidR="002E2B6B" w:rsidRPr="00C45C5E" w:rsidRDefault="00D67BF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>
              <w:rPr>
                <w:rFonts w:asciiTheme="majorBidi" w:hAnsiTheme="majorBidi" w:cstheme="majorBidi"/>
                <w:u w:val="none"/>
              </w:rPr>
              <w:t>Стихотворения</w:t>
            </w:r>
            <w:r w:rsidR="002E2B6B" w:rsidRPr="00C45C5E">
              <w:rPr>
                <w:rStyle w:val="51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 xml:space="preserve"> «Весенний дождь»</w:t>
            </w:r>
            <w:r>
              <w:rPr>
                <w:rStyle w:val="51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, «Шёпот, робкое дыханье…»</w:t>
            </w:r>
            <w:r w:rsidR="002E2B6B" w:rsidRPr="00C45C5E">
              <w:rPr>
                <w:rStyle w:val="51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 xml:space="preserve"> —</w:t>
            </w:r>
            <w:r w:rsidR="002E2B6B" w:rsidRPr="00C45C5E">
              <w:rPr>
                <w:rFonts w:asciiTheme="majorBidi" w:hAnsiTheme="majorBidi" w:cstheme="majorBidi"/>
                <w:u w:val="none"/>
              </w:rPr>
              <w:t xml:space="preserve"> радостная, яркая, полная движения картина весенней природы. Краски, звуки, запахи как во</w:t>
            </w:r>
            <w:r w:rsidR="002E2B6B" w:rsidRPr="00C45C5E">
              <w:rPr>
                <w:rFonts w:asciiTheme="majorBidi" w:hAnsiTheme="majorBidi" w:cstheme="majorBidi"/>
                <w:u w:val="none"/>
              </w:rPr>
              <w:softHyphen/>
              <w:t>площение красоты жизни.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2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Лев Николаевич Толстой.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Краткий рассказ о писателе (детство, начало литературной деятельности).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1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«Кавказский пленник».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Бессмысленность и жестокость нацио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нальной вражды. Жилин и Костылин — два разных характера, две разные судьбы. Жилин и Дина. Душевная близость людей из враж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дующих лагерей. Утверждение гуманистических идеалов.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1pt27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Сравнение (развитие понятия). Сюжет (начальное представление).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2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Антон Павлович Чехов.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Краткий рассказ о писателе (детство и начало литературной деятельности).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1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«Хирургия» —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осмеяние глупости и невежества героев рассказа. Юмор ситуации. Речь персонажей как средство их характеристики.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1pt27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lastRenderedPageBreak/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Юмор (развитие представлений). Речевая характеристика персонажей (начальные представления). Речь героев как средство создания комической ситуации.</w:t>
            </w:r>
          </w:p>
          <w:p w:rsidR="002E2B6B" w:rsidRPr="00C45C5E" w:rsidRDefault="002E2B6B" w:rsidP="002E2B6B">
            <w:pPr>
              <w:pStyle w:val="90"/>
              <w:keepNext/>
              <w:keepLines/>
              <w:shd w:val="clear" w:color="auto" w:fill="auto"/>
              <w:spacing w:before="0" w:after="0" w:line="240" w:lineRule="auto"/>
              <w:ind w:firstLine="567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bookmarkStart w:id="6" w:name="bookmark29"/>
            <w:r w:rsidRPr="00C45C5E">
              <w:rPr>
                <w:rFonts w:asciiTheme="majorBidi" w:hAnsiTheme="majorBidi" w:cstheme="majorBidi"/>
                <w:sz w:val="24"/>
                <w:szCs w:val="24"/>
              </w:rPr>
              <w:t>Русские поэты XIX века о родине и родной природе</w:t>
            </w:r>
            <w:r w:rsidRPr="00C45C5E">
              <w:rPr>
                <w:rStyle w:val="91"/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(обзор)</w:t>
            </w:r>
            <w:bookmarkEnd w:id="6"/>
          </w:p>
          <w:p w:rsidR="002E2B6B" w:rsidRPr="00C45C5E" w:rsidRDefault="002E2B6B" w:rsidP="002E2B6B">
            <w:pPr>
              <w:pStyle w:val="110"/>
              <w:keepNext/>
              <w:keepLines/>
              <w:shd w:val="clear" w:color="auto" w:fill="auto"/>
              <w:spacing w:line="240" w:lineRule="auto"/>
              <w:ind w:firstLine="56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45C5E">
              <w:rPr>
                <w:rStyle w:val="112"/>
                <w:rFonts w:asciiTheme="majorBidi" w:hAnsiTheme="majorBidi" w:cstheme="majorBidi"/>
                <w:b/>
                <w:bCs/>
                <w:i w:val="0"/>
                <w:iCs w:val="0"/>
                <w:sz w:val="24"/>
                <w:szCs w:val="24"/>
              </w:rPr>
              <w:t>Ф. И. Тютчев.</w:t>
            </w:r>
            <w:r w:rsidRPr="00C45C5E">
              <w:rPr>
                <w:rFonts w:asciiTheme="majorBidi" w:hAnsiTheme="majorBidi" w:cstheme="majorBidi"/>
                <w:sz w:val="24"/>
                <w:szCs w:val="24"/>
              </w:rPr>
              <w:t xml:space="preserve"> «Зима недаром злится...», «Как весел грохот летних бурь...», «Есть в осени первоначальной...»;</w:t>
            </w:r>
            <w:r w:rsidRPr="00C45C5E">
              <w:rPr>
                <w:rStyle w:val="112"/>
                <w:rFonts w:asciiTheme="majorBidi" w:hAnsiTheme="majorBidi" w:cstheme="majorBidi"/>
                <w:b/>
                <w:bCs/>
                <w:i w:val="0"/>
                <w:iCs w:val="0"/>
                <w:sz w:val="24"/>
                <w:szCs w:val="24"/>
              </w:rPr>
              <w:t xml:space="preserve"> А. Н. Пле</w:t>
            </w:r>
            <w:r w:rsidRPr="00C45C5E">
              <w:rPr>
                <w:rStyle w:val="112"/>
                <w:rFonts w:asciiTheme="majorBidi" w:hAnsiTheme="majorBidi" w:cstheme="majorBidi"/>
                <w:b/>
                <w:bCs/>
                <w:i w:val="0"/>
                <w:iCs w:val="0"/>
                <w:sz w:val="24"/>
                <w:szCs w:val="24"/>
              </w:rPr>
              <w:softHyphen/>
              <w:t>щеев.</w:t>
            </w:r>
            <w:r w:rsidRPr="00C45C5E">
              <w:rPr>
                <w:rFonts w:asciiTheme="majorBidi" w:hAnsiTheme="majorBidi" w:cstheme="majorBidi"/>
                <w:sz w:val="24"/>
                <w:szCs w:val="24"/>
              </w:rPr>
              <w:t xml:space="preserve"> «Весна»</w:t>
            </w:r>
            <w:r w:rsidRPr="00C45C5E">
              <w:rPr>
                <w:rStyle w:val="111"/>
                <w:rFonts w:asciiTheme="majorBidi" w:hAnsiTheme="majorBidi" w:cstheme="majorBidi"/>
                <w:b w:val="0"/>
                <w:bCs w:val="0"/>
                <w:i w:val="0"/>
                <w:iCs w:val="0"/>
                <w:sz w:val="24"/>
                <w:szCs w:val="24"/>
              </w:rPr>
              <w:t xml:space="preserve"> (отрывок);</w:t>
            </w:r>
            <w:r w:rsidRPr="00C45C5E">
              <w:rPr>
                <w:rStyle w:val="112"/>
                <w:rFonts w:asciiTheme="majorBidi" w:hAnsiTheme="majorBidi" w:cstheme="majorBidi"/>
                <w:b/>
                <w:bCs/>
                <w:i w:val="0"/>
                <w:iCs w:val="0"/>
                <w:sz w:val="24"/>
                <w:szCs w:val="24"/>
              </w:rPr>
              <w:t xml:space="preserve"> И. С. Никитин.</w:t>
            </w:r>
            <w:r w:rsidRPr="00C45C5E">
              <w:rPr>
                <w:rFonts w:asciiTheme="majorBidi" w:hAnsiTheme="majorBidi" w:cstheme="majorBidi"/>
                <w:sz w:val="24"/>
                <w:szCs w:val="24"/>
              </w:rPr>
              <w:t xml:space="preserve"> «Утро», «Зимняя ночь в деревне»</w:t>
            </w:r>
            <w:r w:rsidRPr="00C45C5E">
              <w:rPr>
                <w:rStyle w:val="111"/>
                <w:rFonts w:asciiTheme="majorBidi" w:hAnsiTheme="majorBidi" w:cstheme="majorBidi"/>
                <w:b w:val="0"/>
                <w:bCs w:val="0"/>
                <w:i w:val="0"/>
                <w:iCs w:val="0"/>
                <w:sz w:val="24"/>
                <w:szCs w:val="24"/>
              </w:rPr>
              <w:t xml:space="preserve"> (отрывок);</w:t>
            </w:r>
            <w:r w:rsidRPr="00C45C5E">
              <w:rPr>
                <w:rStyle w:val="112"/>
                <w:rFonts w:asciiTheme="majorBidi" w:hAnsiTheme="majorBidi" w:cstheme="majorBidi"/>
                <w:b/>
                <w:bCs/>
                <w:i w:val="0"/>
                <w:iCs w:val="0"/>
                <w:sz w:val="24"/>
                <w:szCs w:val="24"/>
              </w:rPr>
              <w:t xml:space="preserve"> А. Н. Майков.</w:t>
            </w:r>
            <w:r w:rsidRPr="00C45C5E">
              <w:rPr>
                <w:rFonts w:asciiTheme="majorBidi" w:hAnsiTheme="majorBidi" w:cstheme="majorBidi"/>
                <w:sz w:val="24"/>
                <w:szCs w:val="24"/>
              </w:rPr>
              <w:t xml:space="preserve"> «Ласточки»;</w:t>
            </w:r>
            <w:r w:rsidRPr="00C45C5E">
              <w:rPr>
                <w:rStyle w:val="112"/>
                <w:rFonts w:asciiTheme="majorBidi" w:hAnsiTheme="majorBidi" w:cstheme="majorBidi"/>
                <w:b/>
                <w:bCs/>
                <w:i w:val="0"/>
                <w:iCs w:val="0"/>
                <w:sz w:val="24"/>
                <w:szCs w:val="24"/>
              </w:rPr>
              <w:t xml:space="preserve"> И. З. Суриков. </w:t>
            </w:r>
            <w:r w:rsidRPr="00C45C5E">
              <w:rPr>
                <w:rFonts w:asciiTheme="majorBidi" w:hAnsiTheme="majorBidi" w:cstheme="majorBidi"/>
                <w:sz w:val="24"/>
                <w:szCs w:val="24"/>
              </w:rPr>
              <w:t>«Зима»</w:t>
            </w:r>
            <w:r w:rsidRPr="00C45C5E">
              <w:rPr>
                <w:rStyle w:val="111"/>
                <w:rFonts w:asciiTheme="majorBidi" w:hAnsiTheme="majorBidi" w:cstheme="majorBidi"/>
                <w:b w:val="0"/>
                <w:bCs w:val="0"/>
                <w:i w:val="0"/>
                <w:iCs w:val="0"/>
                <w:sz w:val="24"/>
                <w:szCs w:val="24"/>
              </w:rPr>
              <w:t xml:space="preserve"> (отрывок);</w:t>
            </w:r>
            <w:r w:rsidRPr="00C45C5E">
              <w:rPr>
                <w:rStyle w:val="112"/>
                <w:rFonts w:asciiTheme="majorBidi" w:hAnsiTheme="majorBidi" w:cstheme="majorBidi"/>
                <w:b/>
                <w:bCs/>
                <w:i w:val="0"/>
                <w:iCs w:val="0"/>
                <w:sz w:val="24"/>
                <w:szCs w:val="24"/>
              </w:rPr>
              <w:t xml:space="preserve"> А. В. Кольцов.</w:t>
            </w:r>
            <w:r w:rsidRPr="00C45C5E">
              <w:rPr>
                <w:rFonts w:asciiTheme="majorBidi" w:hAnsiTheme="majorBidi" w:cstheme="majorBidi"/>
                <w:sz w:val="24"/>
                <w:szCs w:val="24"/>
              </w:rPr>
              <w:t xml:space="preserve"> «В степи».</w:t>
            </w:r>
            <w:r w:rsidRPr="00C45C5E">
              <w:rPr>
                <w:rStyle w:val="111"/>
                <w:rFonts w:asciiTheme="majorBidi" w:hAnsiTheme="majorBidi" w:cstheme="majorBidi"/>
                <w:b w:val="0"/>
                <w:bCs w:val="0"/>
                <w:i w:val="0"/>
                <w:iCs w:val="0"/>
                <w:sz w:val="24"/>
                <w:szCs w:val="24"/>
              </w:rPr>
              <w:t xml:space="preserve"> Выразительное чтение наизусть стихотворений (по выбору учителя и учащихся).</w:t>
            </w:r>
          </w:p>
          <w:p w:rsidR="002611F2" w:rsidRPr="00C45C5E" w:rsidRDefault="002E2B6B" w:rsidP="002C0E68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</w:rPr>
            </w:pPr>
            <w:r w:rsidRPr="00C45C5E">
              <w:rPr>
                <w:rStyle w:val="1pt27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Стихотворный ритм как средство пере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дачи эмоционального состояния, настроения.</w:t>
            </w:r>
          </w:p>
        </w:tc>
        <w:tc>
          <w:tcPr>
            <w:tcW w:w="1418" w:type="dxa"/>
          </w:tcPr>
          <w:p w:rsidR="002611F2" w:rsidRPr="00C45C5E" w:rsidRDefault="002E2B6B" w:rsidP="00410F8B">
            <w:pPr>
              <w:jc w:val="center"/>
              <w:rPr>
                <w:rFonts w:asciiTheme="majorBidi" w:hAnsiTheme="majorBidi" w:cstheme="majorBidi"/>
              </w:rPr>
            </w:pPr>
            <w:r w:rsidRPr="00C45C5E">
              <w:rPr>
                <w:rFonts w:asciiTheme="majorBidi" w:hAnsiTheme="majorBidi" w:cstheme="majorBidi"/>
              </w:rPr>
              <w:lastRenderedPageBreak/>
              <w:t>44</w:t>
            </w:r>
          </w:p>
        </w:tc>
      </w:tr>
      <w:tr w:rsidR="002E2B6B" w:rsidRPr="00C45C5E" w:rsidTr="00410F8B">
        <w:tc>
          <w:tcPr>
            <w:tcW w:w="1985" w:type="dxa"/>
          </w:tcPr>
          <w:p w:rsidR="002E2B6B" w:rsidRPr="00C45C5E" w:rsidRDefault="00D67BFA" w:rsidP="002E2B6B">
            <w:pPr>
              <w:pStyle w:val="70"/>
              <w:keepNext/>
              <w:keepLines/>
              <w:shd w:val="clear" w:color="auto" w:fill="auto"/>
              <w:spacing w:before="0" w:after="0" w:line="240" w:lineRule="auto"/>
              <w:ind w:firstLine="567"/>
              <w:contextualSpacing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bookmarkStart w:id="7" w:name="bookmark30"/>
            <w:r>
              <w:rPr>
                <w:rFonts w:asciiTheme="majorBidi" w:hAnsiTheme="majorBidi" w:cstheme="majorBidi"/>
                <w:b/>
                <w:sz w:val="24"/>
                <w:szCs w:val="24"/>
              </w:rPr>
              <w:lastRenderedPageBreak/>
              <w:t xml:space="preserve">Из литературы </w:t>
            </w:r>
            <w:r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XX</w:t>
            </w:r>
            <w:r w:rsidR="00C45C5E" w:rsidRPr="00C45C5E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века</w:t>
            </w:r>
            <w:bookmarkEnd w:id="7"/>
          </w:p>
        </w:tc>
        <w:tc>
          <w:tcPr>
            <w:tcW w:w="6095" w:type="dxa"/>
          </w:tcPr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0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Иван Алексеевич Бунин.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Краткий рассказ о писателе (детство и начало литературной деятельности).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49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«Косцы».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Восприятие прекрасного. Эстетическое и этическое в рассказе. Кровное родство героев с бескрайними просторами Рус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ской земли, душевным складом песен и сказок, связанных между со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бой видимыми и тайными силами. Рассказ «Косцы» как поэтическое воспоминание о Родине. Рассказ</w:t>
            </w:r>
            <w:r w:rsidRPr="00C45C5E">
              <w:rPr>
                <w:rStyle w:val="49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 xml:space="preserve"> «Подснежник».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(Для внеклассно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го чтения.) Тема исторического прошлого России. Праздники и буд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ни в жизни главного героя.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0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Владимир Галактионович Короленко.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Краткий рассказ о писателе (детство и начало литературной деятельности).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49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«В дурном обществе».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Жизнь детей из богатой и бедной се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мей. Их общение. Доброта и сострадание героев повести. Образ се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рого, сонного города. Равнодушие окружающих людей к беднякам. Вася, Валек, Маруся, Тыбурций. Отец и сын. Размышления героев. «Дурное общество» и «дурные дела». Взаимопонимание — основа отношений в семье.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1pt26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Портрет (развитие представлений). Ком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позиция литературного произведения (начальные понятия).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0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Сергей Александрович Есенин.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Краткий рассказ о поэте (детство, юность, начало творческого пути).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Fonts w:asciiTheme="majorBidi" w:hAnsiTheme="majorBidi" w:cstheme="majorBidi"/>
                <w:u w:val="none"/>
              </w:rPr>
              <w:t>Стихотворения</w:t>
            </w:r>
            <w:r w:rsidRPr="00C45C5E">
              <w:rPr>
                <w:rStyle w:val="49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 xml:space="preserve"> «Я покинул родимый дом... »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и</w:t>
            </w:r>
            <w:r w:rsidRPr="00C45C5E">
              <w:rPr>
                <w:rStyle w:val="49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 xml:space="preserve"> «Низкий дом с голубыми ставнями... »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— поэтизация картин малой родины как исток художественного образа России. Особенности поэтическо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го языка С. А. Есенина.</w:t>
            </w:r>
          </w:p>
          <w:p w:rsidR="002E2B6B" w:rsidRPr="00C45C5E" w:rsidRDefault="002E2B6B" w:rsidP="002E2B6B">
            <w:pPr>
              <w:pStyle w:val="730"/>
              <w:keepNext/>
              <w:keepLines/>
              <w:shd w:val="clear" w:color="auto" w:fill="auto"/>
              <w:spacing w:before="0" w:after="0" w:line="240" w:lineRule="auto"/>
              <w:ind w:firstLine="567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bookmarkStart w:id="8" w:name="bookmark31"/>
            <w:r w:rsidRPr="00C45C5E">
              <w:rPr>
                <w:rFonts w:asciiTheme="majorBidi" w:hAnsiTheme="majorBidi" w:cstheme="majorBidi"/>
                <w:sz w:val="24"/>
                <w:szCs w:val="24"/>
              </w:rPr>
              <w:t xml:space="preserve">Русская литературная сказка </w:t>
            </w:r>
            <w:r w:rsidRPr="00C45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XX</w:t>
            </w:r>
            <w:r w:rsidRPr="00C45C5E">
              <w:rPr>
                <w:rFonts w:asciiTheme="majorBidi" w:hAnsiTheme="majorBidi" w:cstheme="majorBidi"/>
                <w:sz w:val="24"/>
                <w:szCs w:val="24"/>
              </w:rPr>
              <w:t xml:space="preserve"> века</w:t>
            </w:r>
            <w:r w:rsidRPr="00C45C5E">
              <w:rPr>
                <w:rStyle w:val="731"/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(обзор)</w:t>
            </w:r>
            <w:bookmarkEnd w:id="8"/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0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Павел Петрович Бажов.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Краткий рассказ о писателе (детство и начало литературной деятельности).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49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«Медной горы Хозяйка».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Реальность и фантастика в сказе. Честность, добросовестность, трудолюбие и талант главного героя. Стремление к совершенному </w:t>
            </w:r>
            <w:r w:rsidRPr="00C45C5E">
              <w:rPr>
                <w:rFonts w:asciiTheme="majorBidi" w:hAnsiTheme="majorBidi" w:cstheme="majorBidi"/>
                <w:u w:val="none"/>
              </w:rPr>
              <w:lastRenderedPageBreak/>
              <w:t>мастерству. Тайны мастерства. Свое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образие языка, интонации сказа.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1pt26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Сказ как жанр литературы (начальные представления). Сказ и сказка (общее и различное).</w:t>
            </w:r>
          </w:p>
          <w:p w:rsidR="002E2B6B" w:rsidRPr="00C45C5E" w:rsidRDefault="002E2B6B" w:rsidP="002E2B6B">
            <w:pPr>
              <w:pStyle w:val="120"/>
              <w:keepNext/>
              <w:keepLines/>
              <w:shd w:val="clear" w:color="auto" w:fill="auto"/>
              <w:spacing w:line="240" w:lineRule="auto"/>
              <w:ind w:firstLine="56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45C5E">
              <w:rPr>
                <w:rFonts w:asciiTheme="majorBidi" w:hAnsiTheme="majorBidi" w:cstheme="majorBidi"/>
                <w:sz w:val="24"/>
                <w:szCs w:val="24"/>
              </w:rPr>
              <w:t>Константин Георгиевич Паустовский.</w:t>
            </w:r>
            <w:r w:rsidRPr="00C45C5E">
              <w:rPr>
                <w:rStyle w:val="121"/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Краткий рассказ о писа</w:t>
            </w:r>
            <w:r w:rsidRPr="00C45C5E">
              <w:rPr>
                <w:rStyle w:val="121"/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softHyphen/>
              <w:t>теле.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49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«Тёплый хлеб», «Заячьи лапы».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Доброта и сострадание, ре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альное и фантастическое в сказках Паустовского.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0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Самуил Яковлевич Маршак.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Краткий рассказ о писателе. Сказки С. Я. Маршака.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49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«Двенадцать месяцев»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— пьеса-сказка. Положительные и от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рицательные герои. Победа добра над злом — традиция русских на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родных сказок. Художественные особенности пьесы-сказки.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1pt26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Развитие жанра литературной сказки в </w:t>
            </w:r>
            <w:r w:rsidRPr="00C45C5E">
              <w:rPr>
                <w:rFonts w:asciiTheme="majorBidi" w:hAnsiTheme="majorBidi" w:cstheme="majorBidi"/>
                <w:u w:val="none"/>
                <w:lang w:val="en-US"/>
              </w:rPr>
              <w:t>XX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веке. Драма как род литературы (начальные представления). Пьеса-сказка.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50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Андрей Платонович Платонов.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Краткий рассказ о писателе (дет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ство, начало литературной деятельности).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49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«Никита».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Быль и фантастика. Главный герой рассказа, един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ство героя с природой, одухотворение природы в его воображении — жизнь как борьба добра и зла, смена радости и грусти, страдания и счастья. Оптимистическое восприятие окружающего мира.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1pt25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Фантастика в литературном произведе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нии (развитие представлений).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48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Виктор Петрович Астафьев.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Краткий рассказ о писателе (детство, начало литературной деятельности).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47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«Васюткино озеро».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Бесстрашие, терпение, любовь к приро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де и её понимание, находчивость в экстремальных обстоятельствах. Поведение героя в лесу. Основные черты характера героя. «Откры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тие» Васюткой нового озера. Становление характера юного героя че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рез испытания, преодоление сложных жизненных ситуаций.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1pt25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Автобиографичность литературного про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изведения (начальные представления).</w:t>
            </w:r>
          </w:p>
          <w:p w:rsidR="002E2B6B" w:rsidRPr="00C45C5E" w:rsidRDefault="002E2B6B" w:rsidP="002E2B6B">
            <w:pPr>
              <w:pStyle w:val="90"/>
              <w:keepNext/>
              <w:keepLines/>
              <w:shd w:val="clear" w:color="auto" w:fill="auto"/>
              <w:spacing w:before="0" w:after="0" w:line="240" w:lineRule="auto"/>
              <w:ind w:firstLine="567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bookmarkStart w:id="9" w:name="bookmark32"/>
            <w:r w:rsidRPr="00C45C5E">
              <w:rPr>
                <w:rFonts w:asciiTheme="majorBidi" w:hAnsiTheme="majorBidi" w:cstheme="majorBidi"/>
                <w:sz w:val="24"/>
                <w:szCs w:val="24"/>
              </w:rPr>
              <w:t>«Ради жизни на Земле...»</w:t>
            </w:r>
            <w:bookmarkEnd w:id="9"/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Fonts w:asciiTheme="majorBidi" w:hAnsiTheme="majorBidi" w:cstheme="majorBidi"/>
                <w:u w:val="none"/>
              </w:rPr>
              <w:t>Стихотворные произведения о войне. Патриотические подвиги в годы Великой Отечественной войны.</w:t>
            </w:r>
          </w:p>
          <w:p w:rsidR="002E2B6B" w:rsidRPr="00C45C5E" w:rsidRDefault="002E2B6B" w:rsidP="002E2B6B">
            <w:pPr>
              <w:pStyle w:val="83"/>
              <w:keepNext/>
              <w:keepLines/>
              <w:shd w:val="clear" w:color="auto" w:fill="auto"/>
              <w:spacing w:line="240" w:lineRule="auto"/>
              <w:ind w:firstLine="56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bookmarkStart w:id="10" w:name="bookmark33"/>
            <w:r w:rsidRPr="00C45C5E">
              <w:rPr>
                <w:rStyle w:val="84"/>
                <w:rFonts w:asciiTheme="majorBidi" w:hAnsiTheme="majorBidi" w:cstheme="majorBidi"/>
                <w:b/>
                <w:bCs/>
                <w:i w:val="0"/>
                <w:iCs w:val="0"/>
                <w:sz w:val="24"/>
                <w:szCs w:val="24"/>
              </w:rPr>
              <w:t>К. М. Симонов.</w:t>
            </w:r>
            <w:r w:rsidRPr="00C45C5E">
              <w:rPr>
                <w:rFonts w:asciiTheme="majorBidi" w:hAnsiTheme="majorBidi" w:cstheme="majorBidi"/>
                <w:sz w:val="24"/>
                <w:szCs w:val="24"/>
              </w:rPr>
              <w:t xml:space="preserve"> «Майор привёз мальчишку на лафете...»; </w:t>
            </w:r>
            <w:r w:rsidRPr="00C45C5E">
              <w:rPr>
                <w:rStyle w:val="84"/>
                <w:rFonts w:asciiTheme="majorBidi" w:hAnsiTheme="majorBidi" w:cstheme="majorBidi"/>
                <w:b/>
                <w:bCs/>
                <w:i w:val="0"/>
                <w:iCs w:val="0"/>
                <w:sz w:val="24"/>
                <w:szCs w:val="24"/>
              </w:rPr>
              <w:t>А. Т. Твардовский.</w:t>
            </w:r>
            <w:r w:rsidRPr="00C45C5E">
              <w:rPr>
                <w:rFonts w:asciiTheme="majorBidi" w:hAnsiTheme="majorBidi" w:cstheme="majorBidi"/>
                <w:sz w:val="24"/>
                <w:szCs w:val="24"/>
              </w:rPr>
              <w:t xml:space="preserve"> «Рассказ танкиста».</w:t>
            </w:r>
            <w:bookmarkEnd w:id="10"/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Fonts w:asciiTheme="majorBidi" w:hAnsiTheme="majorBidi" w:cstheme="majorBidi"/>
                <w:u w:val="none"/>
              </w:rPr>
              <w:t>Война и дети — обострённо трагическая и героическая тема про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изведений о Великой Отечественной войне.</w:t>
            </w:r>
          </w:p>
          <w:p w:rsidR="002E2B6B" w:rsidRPr="00C45C5E" w:rsidRDefault="002E2B6B" w:rsidP="002E2B6B">
            <w:pPr>
              <w:pStyle w:val="90"/>
              <w:keepNext/>
              <w:keepLines/>
              <w:shd w:val="clear" w:color="auto" w:fill="auto"/>
              <w:spacing w:before="0" w:after="0" w:line="240" w:lineRule="auto"/>
              <w:ind w:firstLine="567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bookmarkStart w:id="11" w:name="bookmark34"/>
            <w:r w:rsidRPr="00C45C5E">
              <w:rPr>
                <w:rFonts w:asciiTheme="majorBidi" w:hAnsiTheme="majorBidi" w:cstheme="majorBidi"/>
                <w:sz w:val="24"/>
                <w:szCs w:val="24"/>
              </w:rPr>
              <w:t>Произведения о родине, родной природе</w:t>
            </w:r>
            <w:bookmarkEnd w:id="11"/>
          </w:p>
          <w:p w:rsidR="002E2B6B" w:rsidRPr="00C45C5E" w:rsidRDefault="002E2B6B" w:rsidP="002E2B6B">
            <w:pPr>
              <w:pStyle w:val="83"/>
              <w:keepNext/>
              <w:keepLines/>
              <w:shd w:val="clear" w:color="auto" w:fill="auto"/>
              <w:spacing w:line="240" w:lineRule="auto"/>
              <w:ind w:firstLine="56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bookmarkStart w:id="12" w:name="bookmark35"/>
            <w:r w:rsidRPr="00C45C5E">
              <w:rPr>
                <w:rStyle w:val="84"/>
                <w:rFonts w:asciiTheme="majorBidi" w:hAnsiTheme="majorBidi" w:cstheme="majorBidi"/>
                <w:b/>
                <w:bCs/>
                <w:i w:val="0"/>
                <w:iCs w:val="0"/>
                <w:sz w:val="24"/>
                <w:szCs w:val="24"/>
              </w:rPr>
              <w:t>И. Бунин.</w:t>
            </w:r>
            <w:r w:rsidRPr="00C45C5E">
              <w:rPr>
                <w:rFonts w:asciiTheme="majorBidi" w:hAnsiTheme="majorBidi" w:cstheme="majorBidi"/>
                <w:sz w:val="24"/>
                <w:szCs w:val="24"/>
              </w:rPr>
              <w:t xml:space="preserve"> «Помню — долгий зимний вечер...»;</w:t>
            </w:r>
            <w:r w:rsidRPr="00C45C5E">
              <w:rPr>
                <w:rStyle w:val="84"/>
                <w:rFonts w:asciiTheme="majorBidi" w:hAnsiTheme="majorBidi" w:cstheme="majorBidi"/>
                <w:b/>
                <w:bCs/>
                <w:i w:val="0"/>
                <w:iCs w:val="0"/>
                <w:sz w:val="24"/>
                <w:szCs w:val="24"/>
              </w:rPr>
              <w:t xml:space="preserve"> А. Про</w:t>
            </w:r>
            <w:r w:rsidRPr="00C45C5E">
              <w:rPr>
                <w:rStyle w:val="84"/>
                <w:rFonts w:asciiTheme="majorBidi" w:hAnsiTheme="majorBidi" w:cstheme="majorBidi"/>
                <w:b/>
                <w:bCs/>
                <w:i w:val="0"/>
                <w:iCs w:val="0"/>
                <w:sz w:val="24"/>
                <w:szCs w:val="24"/>
              </w:rPr>
              <w:softHyphen/>
              <w:t>кофьев.</w:t>
            </w:r>
            <w:r w:rsidRPr="00C45C5E">
              <w:rPr>
                <w:rFonts w:asciiTheme="majorBidi" w:hAnsiTheme="majorBidi" w:cstheme="majorBidi"/>
                <w:sz w:val="24"/>
                <w:szCs w:val="24"/>
              </w:rPr>
              <w:t xml:space="preserve"> «Алёнушка»;</w:t>
            </w:r>
            <w:r w:rsidRPr="00C45C5E">
              <w:rPr>
                <w:rStyle w:val="84"/>
                <w:rFonts w:asciiTheme="majorBidi" w:hAnsiTheme="majorBidi" w:cstheme="majorBidi"/>
                <w:b/>
                <w:bCs/>
                <w:i w:val="0"/>
                <w:iCs w:val="0"/>
                <w:sz w:val="24"/>
                <w:szCs w:val="24"/>
              </w:rPr>
              <w:t xml:space="preserve"> Д. Кедрин.</w:t>
            </w:r>
            <w:r w:rsidRPr="00C45C5E">
              <w:rPr>
                <w:rFonts w:asciiTheme="majorBidi" w:hAnsiTheme="majorBidi" w:cstheme="majorBidi"/>
                <w:sz w:val="24"/>
                <w:szCs w:val="24"/>
              </w:rPr>
              <w:t xml:space="preserve"> «Алёнушка»;</w:t>
            </w:r>
            <w:r w:rsidRPr="00C45C5E">
              <w:rPr>
                <w:rStyle w:val="84"/>
                <w:rFonts w:asciiTheme="majorBidi" w:hAnsiTheme="majorBidi" w:cstheme="majorBidi"/>
                <w:b/>
                <w:bCs/>
                <w:i w:val="0"/>
                <w:iCs w:val="0"/>
                <w:sz w:val="24"/>
                <w:szCs w:val="24"/>
              </w:rPr>
              <w:t xml:space="preserve"> Н. Рубцов.</w:t>
            </w:r>
            <w:r w:rsidRPr="00C45C5E">
              <w:rPr>
                <w:rFonts w:asciiTheme="majorBidi" w:hAnsiTheme="majorBidi" w:cstheme="majorBidi"/>
                <w:sz w:val="24"/>
                <w:szCs w:val="24"/>
              </w:rPr>
              <w:t xml:space="preserve"> «Род</w:t>
            </w:r>
            <w:r w:rsidRPr="00C45C5E">
              <w:rPr>
                <w:rFonts w:asciiTheme="majorBidi" w:hAnsiTheme="majorBidi" w:cstheme="majorBidi"/>
                <w:sz w:val="24"/>
                <w:szCs w:val="24"/>
              </w:rPr>
              <w:softHyphen/>
              <w:t>ная деревня»;</w:t>
            </w:r>
            <w:r w:rsidRPr="00C45C5E">
              <w:rPr>
                <w:rStyle w:val="84"/>
                <w:rFonts w:asciiTheme="majorBidi" w:hAnsiTheme="majorBidi" w:cstheme="majorBidi"/>
                <w:b/>
                <w:bCs/>
                <w:i w:val="0"/>
                <w:iCs w:val="0"/>
                <w:sz w:val="24"/>
                <w:szCs w:val="24"/>
              </w:rPr>
              <w:t xml:space="preserve"> Дон-Аминадо.</w:t>
            </w:r>
            <w:r w:rsidRPr="00C45C5E">
              <w:rPr>
                <w:rFonts w:asciiTheme="majorBidi" w:hAnsiTheme="majorBidi" w:cstheme="majorBidi"/>
                <w:sz w:val="24"/>
                <w:szCs w:val="24"/>
              </w:rPr>
              <w:t xml:space="preserve"> «Города и годы».</w:t>
            </w:r>
            <w:bookmarkEnd w:id="12"/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Fonts w:asciiTheme="majorBidi" w:hAnsiTheme="majorBidi" w:cstheme="majorBidi"/>
                <w:u w:val="none"/>
              </w:rPr>
              <w:lastRenderedPageBreak/>
              <w:t>Стихотворные лирические произведения о родине, родной при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роде как выражение поэтического восприятия окружающего мира и осмысление собственного мироощущения, настроения. Конкрет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ные пейзажные зарисовки и обобщённый образ России. Сближение образов волшебных сказок и русской природы в лирических стихо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творениях.</w:t>
            </w:r>
          </w:p>
          <w:p w:rsidR="002E2B6B" w:rsidRPr="00C45C5E" w:rsidRDefault="002E2B6B" w:rsidP="002E2B6B">
            <w:pPr>
              <w:pStyle w:val="90"/>
              <w:keepNext/>
              <w:keepLines/>
              <w:shd w:val="clear" w:color="auto" w:fill="auto"/>
              <w:spacing w:before="0" w:after="0" w:line="240" w:lineRule="auto"/>
              <w:ind w:firstLine="567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bookmarkStart w:id="13" w:name="bookmark36"/>
            <w:r w:rsidRPr="00C45C5E">
              <w:rPr>
                <w:rFonts w:asciiTheme="majorBidi" w:hAnsiTheme="majorBidi" w:cstheme="majorBidi"/>
                <w:sz w:val="24"/>
                <w:szCs w:val="24"/>
              </w:rPr>
              <w:t>Писатели улыбаются</w:t>
            </w:r>
            <w:bookmarkEnd w:id="13"/>
          </w:p>
          <w:p w:rsidR="002E2B6B" w:rsidRPr="00C45C5E" w:rsidRDefault="002E2B6B" w:rsidP="002E2B6B">
            <w:pPr>
              <w:pStyle w:val="83"/>
              <w:keepNext/>
              <w:keepLines/>
              <w:shd w:val="clear" w:color="auto" w:fill="auto"/>
              <w:spacing w:line="240" w:lineRule="auto"/>
              <w:ind w:firstLine="56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bookmarkStart w:id="14" w:name="bookmark37"/>
            <w:r w:rsidRPr="00C45C5E">
              <w:rPr>
                <w:rStyle w:val="84"/>
                <w:rFonts w:asciiTheme="majorBidi" w:hAnsiTheme="majorBidi" w:cstheme="majorBidi"/>
                <w:b/>
                <w:bCs/>
                <w:i w:val="0"/>
                <w:iCs w:val="0"/>
                <w:sz w:val="24"/>
                <w:szCs w:val="24"/>
              </w:rPr>
              <w:t>Саша Чёрный.</w:t>
            </w:r>
            <w:r w:rsidRPr="00C45C5E">
              <w:rPr>
                <w:rFonts w:asciiTheme="majorBidi" w:hAnsiTheme="majorBidi" w:cstheme="majorBidi"/>
                <w:sz w:val="24"/>
                <w:szCs w:val="24"/>
              </w:rPr>
              <w:t xml:space="preserve"> «Кавказский пленник», «Игорь-Робинзон».</w:t>
            </w:r>
            <w:bookmarkEnd w:id="14"/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Fonts w:asciiTheme="majorBidi" w:hAnsiTheme="majorBidi" w:cstheme="majorBidi"/>
                <w:u w:val="none"/>
              </w:rPr>
              <w:t>Образы и сюжеты литературной классики как темы произведений для детей.</w:t>
            </w:r>
          </w:p>
          <w:p w:rsidR="002E2B6B" w:rsidRPr="00C45C5E" w:rsidRDefault="002E2B6B" w:rsidP="002C0E68">
            <w:pPr>
              <w:pStyle w:val="af2"/>
              <w:keepNext/>
              <w:keepLines/>
              <w:ind w:firstLine="567"/>
              <w:contextualSpacing/>
              <w:jc w:val="both"/>
              <w:rPr>
                <w:rStyle w:val="71"/>
                <w:rFonts w:asciiTheme="majorBidi" w:hAnsiTheme="majorBidi" w:cstheme="majorBidi"/>
                <w:sz w:val="24"/>
                <w:szCs w:val="24"/>
              </w:rPr>
            </w:pPr>
            <w:r w:rsidRPr="00C45C5E">
              <w:rPr>
                <w:rStyle w:val="1pt25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Юмор (развитие понятия).</w:t>
            </w:r>
            <w:bookmarkStart w:id="15" w:name="_GoBack"/>
            <w:bookmarkEnd w:id="15"/>
          </w:p>
        </w:tc>
        <w:tc>
          <w:tcPr>
            <w:tcW w:w="1418" w:type="dxa"/>
          </w:tcPr>
          <w:p w:rsidR="002E2B6B" w:rsidRPr="00C45C5E" w:rsidRDefault="002E2B6B" w:rsidP="00410F8B">
            <w:pPr>
              <w:jc w:val="center"/>
              <w:rPr>
                <w:rFonts w:asciiTheme="majorBidi" w:hAnsiTheme="majorBidi" w:cstheme="majorBidi"/>
              </w:rPr>
            </w:pPr>
            <w:r w:rsidRPr="00C45C5E">
              <w:rPr>
                <w:rFonts w:asciiTheme="majorBidi" w:hAnsiTheme="majorBidi" w:cstheme="majorBidi"/>
              </w:rPr>
              <w:lastRenderedPageBreak/>
              <w:t>34</w:t>
            </w:r>
          </w:p>
        </w:tc>
      </w:tr>
      <w:tr w:rsidR="002E2B6B" w:rsidRPr="00C45C5E" w:rsidTr="00410F8B">
        <w:tc>
          <w:tcPr>
            <w:tcW w:w="1985" w:type="dxa"/>
          </w:tcPr>
          <w:p w:rsidR="002E2B6B" w:rsidRPr="00C45C5E" w:rsidRDefault="00C45C5E" w:rsidP="002E2B6B">
            <w:pPr>
              <w:pStyle w:val="70"/>
              <w:keepNext/>
              <w:keepLines/>
              <w:shd w:val="clear" w:color="auto" w:fill="auto"/>
              <w:spacing w:before="0" w:after="0" w:line="240" w:lineRule="auto"/>
              <w:ind w:firstLine="567"/>
              <w:contextualSpacing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bookmarkStart w:id="16" w:name="bookmark38"/>
            <w:r w:rsidRPr="00C45C5E">
              <w:rPr>
                <w:rFonts w:asciiTheme="majorBidi" w:hAnsiTheme="majorBidi" w:cstheme="majorBidi"/>
                <w:b/>
                <w:sz w:val="24"/>
                <w:szCs w:val="24"/>
              </w:rPr>
              <w:lastRenderedPageBreak/>
              <w:t>Из зарубежной литературы</w:t>
            </w:r>
            <w:bookmarkEnd w:id="16"/>
          </w:p>
        </w:tc>
        <w:tc>
          <w:tcPr>
            <w:tcW w:w="6095" w:type="dxa"/>
          </w:tcPr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48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Роберт Льюис Стивенсон.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Краткий рассказ о писателе.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47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«Вересковый мёд».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Подвиг героя во имя сохранения традиций предков.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1pt25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Баллада (развитие представлений).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48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Даниель Дефо.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Краткий рассказ о писателе.</w:t>
            </w:r>
          </w:p>
          <w:p w:rsidR="002E2B6B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47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«Робинзон Крузо».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Жизнь и необычайные приключения Ро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бинзона Крузо, характер героя (смелость, мужество, находчивость, несгибаемость перед жизненными обстоятельствами). Гимн неисчер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паемым возможностям человека. Робинзонада в литературе и кино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искусстве.</w:t>
            </w:r>
          </w:p>
          <w:p w:rsidR="00D67BFA" w:rsidRPr="009412D8" w:rsidRDefault="00D67BFA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D67BFA">
              <w:rPr>
                <w:rFonts w:asciiTheme="majorBidi" w:hAnsiTheme="majorBidi" w:cstheme="majorBidi"/>
                <w:b/>
                <w:bCs/>
                <w:u w:val="none"/>
              </w:rPr>
              <w:t>Шарль Перро</w:t>
            </w:r>
            <w:r>
              <w:rPr>
                <w:rFonts w:asciiTheme="majorBidi" w:hAnsiTheme="majorBidi" w:cstheme="majorBidi"/>
                <w:b/>
                <w:bCs/>
                <w:u w:val="none"/>
              </w:rPr>
              <w:t>.</w:t>
            </w:r>
            <w:r w:rsidRPr="00D67BFA">
              <w:rPr>
                <w:rFonts w:asciiTheme="majorBidi" w:hAnsiTheme="majorBidi" w:cstheme="majorBidi"/>
                <w:b/>
                <w:bCs/>
                <w:u w:val="none"/>
              </w:rPr>
              <w:t xml:space="preserve"> «Золушка»</w:t>
            </w:r>
            <w:r w:rsidR="009412D8">
              <w:rPr>
                <w:rFonts w:asciiTheme="majorBidi" w:hAnsiTheme="majorBidi" w:cstheme="majorBidi"/>
                <w:b/>
                <w:bCs/>
                <w:u w:val="none"/>
              </w:rPr>
              <w:t xml:space="preserve">. </w:t>
            </w:r>
            <w:r w:rsidR="009412D8" w:rsidRPr="009412D8">
              <w:rPr>
                <w:rFonts w:asciiTheme="majorBidi" w:hAnsiTheme="majorBidi" w:cstheme="majorBidi"/>
                <w:u w:val="none"/>
              </w:rPr>
              <w:t>Победа добра над злом.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48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Ханс Кристиан Андерсен.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Краткий рассказ о писателе.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46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«Снежная королева».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Символический смысл фантастических образов и художественных деталей в сказке Андерсена. Кай и Герда. Мужественное сердце Герды. Поиски Кая. Помощники Герды (цве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ты, ворон, олень, Маленькая разбойница и др.). Снежная королева и Герда — противопоставление красоты внутренней и внешней. Победа добра, любви и дружбы.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1pt24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Художественная деталь (начальные представления).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45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Жорж Санд.</w:t>
            </w:r>
            <w:r w:rsidRPr="00C45C5E">
              <w:rPr>
                <w:rStyle w:val="46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 xml:space="preserve"> «О чём говорят цветы».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(Для внеклассного чте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ния.) Спор героев о прекрасном. Речевая характеристика персонажей.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1pt24"/>
                <w:rFonts w:asciiTheme="majorBidi" w:eastAsiaTheme="minorHAnsi" w:hAnsiTheme="majorBidi" w:cstheme="majorBidi"/>
                <w:spacing w:val="0"/>
                <w:sz w:val="24"/>
                <w:szCs w:val="24"/>
                <w:u w:val="none"/>
              </w:rPr>
              <w:t>Теория литературы.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Аллегория (иносказание) в повествова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тельной литературе.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45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Марк Твен.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Краткий рассказ о писателе.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46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«Приключения Тома Сойера».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Том и Гек. Дружба мальчиков. Игры, забавы, находчивость, предприимчивость. Черты характера То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ма, раскрывшиеся в отношениях с друзьями. Том и Бекки, их дружба. Внутренний мир героев М. Твена. Причудливое сочетание реальных жизненных проблем и игровых приключенческих ситуаций.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Fonts w:asciiTheme="majorBidi" w:hAnsiTheme="majorBidi" w:cstheme="majorBidi"/>
                <w:u w:val="none"/>
              </w:rPr>
              <w:t xml:space="preserve">Изобретательность в играх — умение сделать </w:t>
            </w:r>
            <w:r w:rsidRPr="00C45C5E">
              <w:rPr>
                <w:rFonts w:asciiTheme="majorBidi" w:hAnsiTheme="majorBidi" w:cstheme="majorBidi"/>
                <w:u w:val="none"/>
              </w:rPr>
              <w:lastRenderedPageBreak/>
              <w:t>окружающий мир интересным.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Fonts w:asciiTheme="majorBidi" w:hAnsiTheme="majorBidi" w:cstheme="majorBidi"/>
                <w:u w:val="none"/>
              </w:rPr>
            </w:pPr>
            <w:r w:rsidRPr="00C45C5E">
              <w:rPr>
                <w:rStyle w:val="45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Джек Лондон.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Краткий рассказ о писателе.</w:t>
            </w:r>
          </w:p>
          <w:p w:rsidR="002E2B6B" w:rsidRPr="00C45C5E" w:rsidRDefault="002E2B6B" w:rsidP="002E2B6B">
            <w:pPr>
              <w:pStyle w:val="af2"/>
              <w:keepNext/>
              <w:keepLines/>
              <w:ind w:firstLine="567"/>
              <w:contextualSpacing/>
              <w:jc w:val="both"/>
              <w:rPr>
                <w:rStyle w:val="71"/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shd w:val="clear" w:color="auto" w:fill="auto"/>
              </w:rPr>
            </w:pPr>
            <w:r w:rsidRPr="00C45C5E">
              <w:rPr>
                <w:rStyle w:val="46"/>
                <w:rFonts w:asciiTheme="majorBidi" w:eastAsiaTheme="minorHAnsi" w:hAnsiTheme="majorBidi" w:cstheme="majorBidi"/>
                <w:sz w:val="24"/>
                <w:szCs w:val="24"/>
                <w:u w:val="none"/>
              </w:rPr>
              <w:t>«Сказание о Кише»</w:t>
            </w:r>
            <w:r w:rsidRPr="00C45C5E">
              <w:rPr>
                <w:rFonts w:asciiTheme="majorBidi" w:hAnsiTheme="majorBidi" w:cstheme="majorBidi"/>
                <w:u w:val="none"/>
              </w:rPr>
              <w:t xml:space="preserve"> — сказание о взрослении подростка, вы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нужденного добывать пищу, заботиться о старших. Уважение взрос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лых. Характер мальчика — смелость, мужество, изобретательность, смекалка, чувство собственного достоинства — опора в труднейших жизненных обстоятельствах. Мастерство писателя в поэтическом изо</w:t>
            </w:r>
            <w:r w:rsidRPr="00C45C5E">
              <w:rPr>
                <w:rFonts w:asciiTheme="majorBidi" w:hAnsiTheme="majorBidi" w:cstheme="majorBidi"/>
                <w:u w:val="none"/>
              </w:rPr>
              <w:softHyphen/>
              <w:t>бражении жизни северного народа.</w:t>
            </w:r>
          </w:p>
        </w:tc>
        <w:tc>
          <w:tcPr>
            <w:tcW w:w="1418" w:type="dxa"/>
          </w:tcPr>
          <w:p w:rsidR="002E2B6B" w:rsidRPr="00C45C5E" w:rsidRDefault="002E2B6B" w:rsidP="00410F8B">
            <w:pPr>
              <w:jc w:val="center"/>
              <w:rPr>
                <w:rFonts w:asciiTheme="majorBidi" w:hAnsiTheme="majorBidi" w:cstheme="majorBidi"/>
              </w:rPr>
            </w:pPr>
            <w:r w:rsidRPr="00C45C5E">
              <w:rPr>
                <w:rFonts w:asciiTheme="majorBidi" w:hAnsiTheme="majorBidi" w:cstheme="majorBidi"/>
              </w:rPr>
              <w:lastRenderedPageBreak/>
              <w:t>14</w:t>
            </w:r>
          </w:p>
        </w:tc>
      </w:tr>
    </w:tbl>
    <w:p w:rsidR="00D241DA" w:rsidRPr="00C45C5E" w:rsidRDefault="00D241DA" w:rsidP="002611F2">
      <w:pPr>
        <w:pStyle w:val="70"/>
        <w:keepNext/>
        <w:keepLines/>
        <w:shd w:val="clear" w:color="auto" w:fill="auto"/>
        <w:spacing w:before="0" w:after="0" w:line="240" w:lineRule="auto"/>
        <w:contextualSpacing/>
        <w:jc w:val="both"/>
        <w:rPr>
          <w:rFonts w:asciiTheme="majorBidi" w:hAnsiTheme="majorBidi" w:cstheme="majorBidi"/>
          <w:b/>
          <w:sz w:val="24"/>
          <w:szCs w:val="24"/>
        </w:rPr>
      </w:pPr>
    </w:p>
    <w:p w:rsidR="00D241DA" w:rsidRPr="00C45C5E" w:rsidRDefault="002611F2" w:rsidP="002611F2">
      <w:pPr>
        <w:pStyle w:val="70"/>
        <w:keepNext/>
        <w:keepLines/>
        <w:shd w:val="clear" w:color="auto" w:fill="auto"/>
        <w:spacing w:before="0" w:after="0" w:line="240" w:lineRule="auto"/>
        <w:ind w:firstLine="567"/>
        <w:contextualSpacing/>
        <w:jc w:val="both"/>
        <w:rPr>
          <w:rFonts w:asciiTheme="majorBidi" w:hAnsiTheme="majorBidi" w:cstheme="majorBidi"/>
          <w:b/>
          <w:sz w:val="24"/>
          <w:szCs w:val="24"/>
        </w:rPr>
      </w:pPr>
      <w:r w:rsidRPr="00C45C5E">
        <w:rPr>
          <w:rFonts w:asciiTheme="majorBidi" w:hAnsiTheme="majorBidi" w:cstheme="majorBidi"/>
          <w:b/>
          <w:sz w:val="24"/>
          <w:szCs w:val="24"/>
        </w:rPr>
        <w:t xml:space="preserve"> </w:t>
      </w:r>
    </w:p>
    <w:p w:rsidR="00D241DA" w:rsidRPr="00C45C5E" w:rsidRDefault="002611F2" w:rsidP="00D241DA">
      <w:pPr>
        <w:pStyle w:val="af2"/>
        <w:keepNext/>
        <w:keepLines/>
        <w:ind w:firstLine="567"/>
        <w:contextualSpacing/>
        <w:jc w:val="both"/>
        <w:rPr>
          <w:rFonts w:asciiTheme="majorBidi" w:hAnsiTheme="majorBidi" w:cstheme="majorBidi"/>
          <w:u w:val="none"/>
        </w:rPr>
      </w:pPr>
      <w:r w:rsidRPr="00C45C5E">
        <w:rPr>
          <w:rStyle w:val="55"/>
          <w:rFonts w:asciiTheme="majorBidi" w:eastAsiaTheme="minorHAnsi" w:hAnsiTheme="majorBidi" w:cstheme="majorBidi"/>
          <w:sz w:val="24"/>
          <w:szCs w:val="24"/>
          <w:u w:val="none"/>
        </w:rPr>
        <w:t xml:space="preserve"> </w:t>
      </w:r>
    </w:p>
    <w:p w:rsidR="00A64D5B" w:rsidRPr="00C45C5E" w:rsidRDefault="00A64D5B" w:rsidP="002E2B6B">
      <w:pPr>
        <w:pStyle w:val="ab"/>
        <w:shd w:val="clear" w:color="auto" w:fill="FFFFFF"/>
        <w:tabs>
          <w:tab w:val="left" w:pos="0"/>
          <w:tab w:val="left" w:pos="851"/>
        </w:tabs>
        <w:spacing w:after="0" w:line="240" w:lineRule="auto"/>
        <w:ind w:left="567"/>
        <w:jc w:val="both"/>
        <w:rPr>
          <w:rStyle w:val="c1"/>
          <w:rFonts w:asciiTheme="majorBidi" w:hAnsiTheme="majorBidi" w:cstheme="majorBidi"/>
          <w:color w:val="000000"/>
          <w:sz w:val="24"/>
          <w:szCs w:val="24"/>
        </w:rPr>
      </w:pPr>
    </w:p>
    <w:p w:rsidR="006F50B4" w:rsidRPr="00C45C5E" w:rsidRDefault="00CF1760" w:rsidP="00C45C5E">
      <w:pPr>
        <w:pStyle w:val="af3"/>
        <w:tabs>
          <w:tab w:val="left" w:pos="851"/>
        </w:tabs>
        <w:ind w:left="567"/>
        <w:contextualSpacing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6F50B4" w:rsidRPr="00C45C5E" w:rsidRDefault="006F50B4" w:rsidP="00851DBE">
      <w:pPr>
        <w:keepNext/>
        <w:keepLines/>
        <w:ind w:firstLine="567"/>
        <w:contextualSpacing/>
        <w:jc w:val="both"/>
        <w:rPr>
          <w:rFonts w:asciiTheme="majorBidi" w:hAnsiTheme="majorBidi" w:cstheme="majorBidi"/>
          <w:b/>
        </w:rPr>
      </w:pPr>
    </w:p>
    <w:sectPr w:rsidR="006F50B4" w:rsidRPr="00C45C5E" w:rsidSect="00A530EC">
      <w:foot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56E" w:rsidRDefault="001A656E" w:rsidP="00C061D9">
      <w:r>
        <w:separator/>
      </w:r>
    </w:p>
  </w:endnote>
  <w:endnote w:type="continuationSeparator" w:id="0">
    <w:p w:rsidR="001A656E" w:rsidRDefault="001A656E" w:rsidP="00C06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11092"/>
      <w:docPartObj>
        <w:docPartGallery w:val="Page Numbers (Bottom of Page)"/>
        <w:docPartUnique/>
      </w:docPartObj>
    </w:sdtPr>
    <w:sdtEndPr/>
    <w:sdtContent>
      <w:p w:rsidR="00555F55" w:rsidRDefault="00555F55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0E68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56E" w:rsidRDefault="001A656E" w:rsidP="00C061D9">
      <w:r>
        <w:separator/>
      </w:r>
    </w:p>
  </w:footnote>
  <w:footnote w:type="continuationSeparator" w:id="0">
    <w:p w:rsidR="001A656E" w:rsidRDefault="001A656E" w:rsidP="00C06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>
    <w:nsid w:val="00000007"/>
    <w:multiLevelType w:val="multilevel"/>
    <w:tmpl w:val="00000006"/>
    <w:lvl w:ilvl="0">
      <w:start w:val="8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8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8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8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8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8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8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8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8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3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4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5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6">
    <w:nsid w:val="0000000F"/>
    <w:multiLevelType w:val="multilevel"/>
    <w:tmpl w:val="0000000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7">
    <w:nsid w:val="00000011"/>
    <w:multiLevelType w:val="multilevel"/>
    <w:tmpl w:val="0000001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8">
    <w:nsid w:val="00000013"/>
    <w:multiLevelType w:val="multilevel"/>
    <w:tmpl w:val="0000001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9">
    <w:nsid w:val="00000015"/>
    <w:multiLevelType w:val="multilevel"/>
    <w:tmpl w:val="0000001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0">
    <w:nsid w:val="00000017"/>
    <w:multiLevelType w:val="multilevel"/>
    <w:tmpl w:val="0000001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1">
    <w:nsid w:val="00000019"/>
    <w:multiLevelType w:val="multilevel"/>
    <w:tmpl w:val="0000001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2">
    <w:nsid w:val="039B036C"/>
    <w:multiLevelType w:val="hybridMultilevel"/>
    <w:tmpl w:val="3BE411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B6E320F"/>
    <w:multiLevelType w:val="hybridMultilevel"/>
    <w:tmpl w:val="FBA0AD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EE5D68"/>
    <w:multiLevelType w:val="hybridMultilevel"/>
    <w:tmpl w:val="5120A096"/>
    <w:lvl w:ilvl="0" w:tplc="0419000F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B57BCB"/>
    <w:multiLevelType w:val="hybridMultilevel"/>
    <w:tmpl w:val="3EACA4A0"/>
    <w:lvl w:ilvl="0" w:tplc="3082527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2C2819"/>
    <w:multiLevelType w:val="hybridMultilevel"/>
    <w:tmpl w:val="0C0EB0C0"/>
    <w:lvl w:ilvl="0" w:tplc="D6CA8D4A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3A0219AA"/>
    <w:multiLevelType w:val="hybridMultilevel"/>
    <w:tmpl w:val="6436E4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104124"/>
    <w:multiLevelType w:val="hybridMultilevel"/>
    <w:tmpl w:val="AD007B22"/>
    <w:lvl w:ilvl="0" w:tplc="D6CA8D4A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61DA6E28">
      <w:numFmt w:val="bullet"/>
      <w:lvlText w:val="•"/>
      <w:lvlJc w:val="left"/>
      <w:pPr>
        <w:ind w:left="1799" w:hanging="435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51FE3CB1"/>
    <w:multiLevelType w:val="multilevel"/>
    <w:tmpl w:val="DC1481B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0">
    <w:nsid w:val="5EB47541"/>
    <w:multiLevelType w:val="multilevel"/>
    <w:tmpl w:val="2ADC939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1147BB3"/>
    <w:multiLevelType w:val="hybridMultilevel"/>
    <w:tmpl w:val="A41EC2AE"/>
    <w:lvl w:ilvl="0" w:tplc="72F6D1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BA710A8"/>
    <w:multiLevelType w:val="hybridMultilevel"/>
    <w:tmpl w:val="73F2AA2E"/>
    <w:lvl w:ilvl="0" w:tplc="25C2DDEE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4"/>
  </w:num>
  <w:num w:numId="2">
    <w:abstractNumId w:val="22"/>
  </w:num>
  <w:num w:numId="3">
    <w:abstractNumId w:val="20"/>
  </w:num>
  <w:num w:numId="4">
    <w:abstractNumId w:val="16"/>
  </w:num>
  <w:num w:numId="5">
    <w:abstractNumId w:val="18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8"/>
  </w:num>
  <w:num w:numId="15">
    <w:abstractNumId w:val="9"/>
  </w:num>
  <w:num w:numId="16">
    <w:abstractNumId w:val="10"/>
  </w:num>
  <w:num w:numId="17">
    <w:abstractNumId w:val="11"/>
  </w:num>
  <w:num w:numId="18">
    <w:abstractNumId w:val="19"/>
  </w:num>
  <w:num w:numId="19">
    <w:abstractNumId w:val="15"/>
  </w:num>
  <w:num w:numId="20">
    <w:abstractNumId w:val="13"/>
  </w:num>
  <w:num w:numId="21">
    <w:abstractNumId w:val="12"/>
  </w:num>
  <w:num w:numId="22">
    <w:abstractNumId w:val="21"/>
  </w:num>
  <w:num w:numId="23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46F"/>
    <w:rsid w:val="000139C8"/>
    <w:rsid w:val="0002739E"/>
    <w:rsid w:val="00040144"/>
    <w:rsid w:val="0004387D"/>
    <w:rsid w:val="00052408"/>
    <w:rsid w:val="00064DAF"/>
    <w:rsid w:val="000653B9"/>
    <w:rsid w:val="00065CBB"/>
    <w:rsid w:val="000A3177"/>
    <w:rsid w:val="000A4AD8"/>
    <w:rsid w:val="000A7405"/>
    <w:rsid w:val="000B78ED"/>
    <w:rsid w:val="000C1030"/>
    <w:rsid w:val="000D2151"/>
    <w:rsid w:val="000D2864"/>
    <w:rsid w:val="000E209F"/>
    <w:rsid w:val="000E44C5"/>
    <w:rsid w:val="000F1410"/>
    <w:rsid w:val="0010147A"/>
    <w:rsid w:val="00113EBD"/>
    <w:rsid w:val="00114F1B"/>
    <w:rsid w:val="00136792"/>
    <w:rsid w:val="00140D79"/>
    <w:rsid w:val="00141E49"/>
    <w:rsid w:val="0015724B"/>
    <w:rsid w:val="00164A27"/>
    <w:rsid w:val="00164D63"/>
    <w:rsid w:val="00180DC3"/>
    <w:rsid w:val="0018508F"/>
    <w:rsid w:val="00190C9F"/>
    <w:rsid w:val="0019595B"/>
    <w:rsid w:val="00196B8A"/>
    <w:rsid w:val="001A1694"/>
    <w:rsid w:val="001A3BB0"/>
    <w:rsid w:val="001A52D2"/>
    <w:rsid w:val="001A656E"/>
    <w:rsid w:val="001B0699"/>
    <w:rsid w:val="001B7CC6"/>
    <w:rsid w:val="001C55AC"/>
    <w:rsid w:val="001D2430"/>
    <w:rsid w:val="001D353D"/>
    <w:rsid w:val="001E0469"/>
    <w:rsid w:val="001F03CE"/>
    <w:rsid w:val="00207A19"/>
    <w:rsid w:val="00213007"/>
    <w:rsid w:val="00214663"/>
    <w:rsid w:val="00217284"/>
    <w:rsid w:val="002401E5"/>
    <w:rsid w:val="00240706"/>
    <w:rsid w:val="0024080A"/>
    <w:rsid w:val="00242A43"/>
    <w:rsid w:val="00244FD6"/>
    <w:rsid w:val="002453A5"/>
    <w:rsid w:val="002563C3"/>
    <w:rsid w:val="002611F2"/>
    <w:rsid w:val="0026591B"/>
    <w:rsid w:val="00267EA2"/>
    <w:rsid w:val="00277262"/>
    <w:rsid w:val="0029514D"/>
    <w:rsid w:val="002975E4"/>
    <w:rsid w:val="002A0E37"/>
    <w:rsid w:val="002A59A5"/>
    <w:rsid w:val="002A6407"/>
    <w:rsid w:val="002C0E68"/>
    <w:rsid w:val="002E2B6B"/>
    <w:rsid w:val="002E2DCD"/>
    <w:rsid w:val="002E40EC"/>
    <w:rsid w:val="002F43DC"/>
    <w:rsid w:val="002F5575"/>
    <w:rsid w:val="00307EE0"/>
    <w:rsid w:val="00312061"/>
    <w:rsid w:val="00323FE1"/>
    <w:rsid w:val="00327973"/>
    <w:rsid w:val="00337867"/>
    <w:rsid w:val="0034570F"/>
    <w:rsid w:val="00361472"/>
    <w:rsid w:val="00371D9F"/>
    <w:rsid w:val="003774EA"/>
    <w:rsid w:val="003841C3"/>
    <w:rsid w:val="00386BF3"/>
    <w:rsid w:val="00390BD4"/>
    <w:rsid w:val="003B70CE"/>
    <w:rsid w:val="003C2FAA"/>
    <w:rsid w:val="003D06AC"/>
    <w:rsid w:val="003D682A"/>
    <w:rsid w:val="004037EF"/>
    <w:rsid w:val="00406F57"/>
    <w:rsid w:val="00410F8B"/>
    <w:rsid w:val="00412DF5"/>
    <w:rsid w:val="004130C8"/>
    <w:rsid w:val="00433321"/>
    <w:rsid w:val="00433B14"/>
    <w:rsid w:val="004348C1"/>
    <w:rsid w:val="004372D0"/>
    <w:rsid w:val="004402A2"/>
    <w:rsid w:val="00443FA9"/>
    <w:rsid w:val="00445979"/>
    <w:rsid w:val="00446B07"/>
    <w:rsid w:val="00450142"/>
    <w:rsid w:val="00453042"/>
    <w:rsid w:val="004751B6"/>
    <w:rsid w:val="00483C11"/>
    <w:rsid w:val="004870C0"/>
    <w:rsid w:val="004A5207"/>
    <w:rsid w:val="004A5375"/>
    <w:rsid w:val="004B5ADD"/>
    <w:rsid w:val="004C4508"/>
    <w:rsid w:val="004D300A"/>
    <w:rsid w:val="004E0582"/>
    <w:rsid w:val="00500AF9"/>
    <w:rsid w:val="00506830"/>
    <w:rsid w:val="005103B9"/>
    <w:rsid w:val="00510DED"/>
    <w:rsid w:val="00512E6C"/>
    <w:rsid w:val="0051733A"/>
    <w:rsid w:val="00520C91"/>
    <w:rsid w:val="00521E89"/>
    <w:rsid w:val="00530439"/>
    <w:rsid w:val="00555F55"/>
    <w:rsid w:val="00556317"/>
    <w:rsid w:val="00564700"/>
    <w:rsid w:val="005826C8"/>
    <w:rsid w:val="00582A87"/>
    <w:rsid w:val="00582C8B"/>
    <w:rsid w:val="005977D0"/>
    <w:rsid w:val="005A19CE"/>
    <w:rsid w:val="005D22C2"/>
    <w:rsid w:val="005E10A4"/>
    <w:rsid w:val="005F2349"/>
    <w:rsid w:val="005F4B2A"/>
    <w:rsid w:val="006010A8"/>
    <w:rsid w:val="00603AA8"/>
    <w:rsid w:val="00603CBA"/>
    <w:rsid w:val="0061731A"/>
    <w:rsid w:val="00636580"/>
    <w:rsid w:val="006401F4"/>
    <w:rsid w:val="00646192"/>
    <w:rsid w:val="0065202F"/>
    <w:rsid w:val="0067473F"/>
    <w:rsid w:val="006758CC"/>
    <w:rsid w:val="00677C30"/>
    <w:rsid w:val="00680ABE"/>
    <w:rsid w:val="006919A0"/>
    <w:rsid w:val="006A2793"/>
    <w:rsid w:val="006A5A10"/>
    <w:rsid w:val="006B5135"/>
    <w:rsid w:val="006C2EC0"/>
    <w:rsid w:val="006D42D6"/>
    <w:rsid w:val="006F50B4"/>
    <w:rsid w:val="006F61F1"/>
    <w:rsid w:val="00705D02"/>
    <w:rsid w:val="00706E35"/>
    <w:rsid w:val="0071646F"/>
    <w:rsid w:val="007366CD"/>
    <w:rsid w:val="00740A8C"/>
    <w:rsid w:val="00744EDD"/>
    <w:rsid w:val="0074618E"/>
    <w:rsid w:val="0074709B"/>
    <w:rsid w:val="007521F2"/>
    <w:rsid w:val="0075658E"/>
    <w:rsid w:val="0077706E"/>
    <w:rsid w:val="00780094"/>
    <w:rsid w:val="007802ED"/>
    <w:rsid w:val="0078202A"/>
    <w:rsid w:val="00785098"/>
    <w:rsid w:val="007A02D7"/>
    <w:rsid w:val="007A078A"/>
    <w:rsid w:val="007A4FF3"/>
    <w:rsid w:val="007B742E"/>
    <w:rsid w:val="007C0A06"/>
    <w:rsid w:val="007C1AB2"/>
    <w:rsid w:val="007D2253"/>
    <w:rsid w:val="007D4AA5"/>
    <w:rsid w:val="007F5AB7"/>
    <w:rsid w:val="007F7706"/>
    <w:rsid w:val="00806A79"/>
    <w:rsid w:val="00807028"/>
    <w:rsid w:val="00811C67"/>
    <w:rsid w:val="00851DBE"/>
    <w:rsid w:val="00863105"/>
    <w:rsid w:val="008654BF"/>
    <w:rsid w:val="00875543"/>
    <w:rsid w:val="0088022C"/>
    <w:rsid w:val="008809A5"/>
    <w:rsid w:val="00880CA0"/>
    <w:rsid w:val="00880CEA"/>
    <w:rsid w:val="00884270"/>
    <w:rsid w:val="008B55E8"/>
    <w:rsid w:val="008C75B4"/>
    <w:rsid w:val="008E75CC"/>
    <w:rsid w:val="00904155"/>
    <w:rsid w:val="00910D3F"/>
    <w:rsid w:val="0091769A"/>
    <w:rsid w:val="0091798E"/>
    <w:rsid w:val="00930146"/>
    <w:rsid w:val="00932B39"/>
    <w:rsid w:val="009345C7"/>
    <w:rsid w:val="0093738C"/>
    <w:rsid w:val="009412D8"/>
    <w:rsid w:val="00947039"/>
    <w:rsid w:val="00983425"/>
    <w:rsid w:val="00984927"/>
    <w:rsid w:val="009A15ED"/>
    <w:rsid w:val="009B4180"/>
    <w:rsid w:val="009C02F7"/>
    <w:rsid w:val="009C2354"/>
    <w:rsid w:val="009C45D6"/>
    <w:rsid w:val="009E7F3B"/>
    <w:rsid w:val="009F0F16"/>
    <w:rsid w:val="009F673D"/>
    <w:rsid w:val="00A00E80"/>
    <w:rsid w:val="00A01696"/>
    <w:rsid w:val="00A15937"/>
    <w:rsid w:val="00A2208D"/>
    <w:rsid w:val="00A23EF3"/>
    <w:rsid w:val="00A33F56"/>
    <w:rsid w:val="00A349EF"/>
    <w:rsid w:val="00A51D83"/>
    <w:rsid w:val="00A530EC"/>
    <w:rsid w:val="00A5781F"/>
    <w:rsid w:val="00A64D5B"/>
    <w:rsid w:val="00A65372"/>
    <w:rsid w:val="00A7025B"/>
    <w:rsid w:val="00A814D2"/>
    <w:rsid w:val="00A84F75"/>
    <w:rsid w:val="00AA6CC0"/>
    <w:rsid w:val="00AB07AB"/>
    <w:rsid w:val="00AB63F2"/>
    <w:rsid w:val="00AC2B15"/>
    <w:rsid w:val="00AD3CE8"/>
    <w:rsid w:val="00AE55E0"/>
    <w:rsid w:val="00AF0A44"/>
    <w:rsid w:val="00AF5723"/>
    <w:rsid w:val="00B0183C"/>
    <w:rsid w:val="00B02DB2"/>
    <w:rsid w:val="00B14864"/>
    <w:rsid w:val="00B17988"/>
    <w:rsid w:val="00B24377"/>
    <w:rsid w:val="00B37FBE"/>
    <w:rsid w:val="00B47F17"/>
    <w:rsid w:val="00B53647"/>
    <w:rsid w:val="00B60D67"/>
    <w:rsid w:val="00B707D2"/>
    <w:rsid w:val="00B71EB4"/>
    <w:rsid w:val="00B7609F"/>
    <w:rsid w:val="00B76C33"/>
    <w:rsid w:val="00B81613"/>
    <w:rsid w:val="00B83885"/>
    <w:rsid w:val="00B8532B"/>
    <w:rsid w:val="00B929BD"/>
    <w:rsid w:val="00B970F1"/>
    <w:rsid w:val="00B9723B"/>
    <w:rsid w:val="00BB5DC5"/>
    <w:rsid w:val="00BB5EDC"/>
    <w:rsid w:val="00BD0BC8"/>
    <w:rsid w:val="00BD6630"/>
    <w:rsid w:val="00BD6A3D"/>
    <w:rsid w:val="00BE2759"/>
    <w:rsid w:val="00BF32FA"/>
    <w:rsid w:val="00BF37E8"/>
    <w:rsid w:val="00C061D9"/>
    <w:rsid w:val="00C11E57"/>
    <w:rsid w:val="00C12370"/>
    <w:rsid w:val="00C1506D"/>
    <w:rsid w:val="00C2200B"/>
    <w:rsid w:val="00C22462"/>
    <w:rsid w:val="00C31A5A"/>
    <w:rsid w:val="00C32D2B"/>
    <w:rsid w:val="00C32EF1"/>
    <w:rsid w:val="00C45B21"/>
    <w:rsid w:val="00C45C5E"/>
    <w:rsid w:val="00C45F21"/>
    <w:rsid w:val="00C46BFD"/>
    <w:rsid w:val="00C47E71"/>
    <w:rsid w:val="00C515D6"/>
    <w:rsid w:val="00C54477"/>
    <w:rsid w:val="00C77FE3"/>
    <w:rsid w:val="00C940AB"/>
    <w:rsid w:val="00C9650D"/>
    <w:rsid w:val="00C9770A"/>
    <w:rsid w:val="00CB4386"/>
    <w:rsid w:val="00CD290B"/>
    <w:rsid w:val="00CD5AA3"/>
    <w:rsid w:val="00CD5FA0"/>
    <w:rsid w:val="00CD6E72"/>
    <w:rsid w:val="00CF01B8"/>
    <w:rsid w:val="00CF1760"/>
    <w:rsid w:val="00D10F49"/>
    <w:rsid w:val="00D143C9"/>
    <w:rsid w:val="00D21D75"/>
    <w:rsid w:val="00D241DA"/>
    <w:rsid w:val="00D24225"/>
    <w:rsid w:val="00D33ADB"/>
    <w:rsid w:val="00D37918"/>
    <w:rsid w:val="00D52694"/>
    <w:rsid w:val="00D667BD"/>
    <w:rsid w:val="00D6695B"/>
    <w:rsid w:val="00D67BFA"/>
    <w:rsid w:val="00D71C25"/>
    <w:rsid w:val="00D81490"/>
    <w:rsid w:val="00D84439"/>
    <w:rsid w:val="00D85192"/>
    <w:rsid w:val="00D85618"/>
    <w:rsid w:val="00D92A6C"/>
    <w:rsid w:val="00DB16E9"/>
    <w:rsid w:val="00DB3B55"/>
    <w:rsid w:val="00DC3957"/>
    <w:rsid w:val="00DD0A01"/>
    <w:rsid w:val="00DD0DDD"/>
    <w:rsid w:val="00DD1BEF"/>
    <w:rsid w:val="00DD1D67"/>
    <w:rsid w:val="00DD28FB"/>
    <w:rsid w:val="00DE29C5"/>
    <w:rsid w:val="00DF0FF3"/>
    <w:rsid w:val="00E00DD4"/>
    <w:rsid w:val="00E0188C"/>
    <w:rsid w:val="00E07FF0"/>
    <w:rsid w:val="00E23597"/>
    <w:rsid w:val="00E23DF1"/>
    <w:rsid w:val="00E257FE"/>
    <w:rsid w:val="00E25E20"/>
    <w:rsid w:val="00E26F6E"/>
    <w:rsid w:val="00E27EB5"/>
    <w:rsid w:val="00E33D59"/>
    <w:rsid w:val="00E44619"/>
    <w:rsid w:val="00E56374"/>
    <w:rsid w:val="00E56A0A"/>
    <w:rsid w:val="00E72665"/>
    <w:rsid w:val="00E76FA3"/>
    <w:rsid w:val="00E86B9E"/>
    <w:rsid w:val="00E9134E"/>
    <w:rsid w:val="00EA747B"/>
    <w:rsid w:val="00EB5325"/>
    <w:rsid w:val="00ED4AB8"/>
    <w:rsid w:val="00EE639B"/>
    <w:rsid w:val="00F00BC3"/>
    <w:rsid w:val="00F13FF1"/>
    <w:rsid w:val="00F14EBF"/>
    <w:rsid w:val="00F20F70"/>
    <w:rsid w:val="00F31809"/>
    <w:rsid w:val="00F31C1D"/>
    <w:rsid w:val="00F3720F"/>
    <w:rsid w:val="00F460C6"/>
    <w:rsid w:val="00F47FAE"/>
    <w:rsid w:val="00F5603B"/>
    <w:rsid w:val="00F5619A"/>
    <w:rsid w:val="00F56E85"/>
    <w:rsid w:val="00F6559C"/>
    <w:rsid w:val="00F66733"/>
    <w:rsid w:val="00F670C3"/>
    <w:rsid w:val="00F72101"/>
    <w:rsid w:val="00F75B24"/>
    <w:rsid w:val="00F809AA"/>
    <w:rsid w:val="00F8520C"/>
    <w:rsid w:val="00F921BF"/>
    <w:rsid w:val="00F95889"/>
    <w:rsid w:val="00FA4DEF"/>
    <w:rsid w:val="00FA552A"/>
    <w:rsid w:val="00FA5D72"/>
    <w:rsid w:val="00FB6BBE"/>
    <w:rsid w:val="00FC7871"/>
    <w:rsid w:val="00FE4D82"/>
    <w:rsid w:val="00FF5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4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71646F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71646F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07F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07FF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E07FF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E07FF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E07FF0"/>
    <w:rPr>
      <w:rFonts w:ascii="Calibri" w:eastAsia="Calibri" w:hAnsi="Calibri" w:cs="Times New Roman"/>
    </w:rPr>
  </w:style>
  <w:style w:type="paragraph" w:styleId="aa">
    <w:name w:val="Normal (Web)"/>
    <w:basedOn w:val="a"/>
    <w:uiPriority w:val="99"/>
    <w:unhideWhenUsed/>
    <w:rsid w:val="002E2DCD"/>
    <w:pPr>
      <w:spacing w:before="100" w:beforeAutospacing="1" w:after="100" w:afterAutospacing="1"/>
    </w:pPr>
  </w:style>
  <w:style w:type="paragraph" w:styleId="ab">
    <w:name w:val="List Paragraph"/>
    <w:basedOn w:val="a"/>
    <w:link w:val="ac"/>
    <w:uiPriority w:val="34"/>
    <w:qFormat/>
    <w:rsid w:val="002E2DC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6">
    <w:name w:val="c6"/>
    <w:basedOn w:val="a0"/>
    <w:rsid w:val="002E2DCD"/>
  </w:style>
  <w:style w:type="character" w:styleId="ad">
    <w:name w:val="Hyperlink"/>
    <w:rsid w:val="00207A19"/>
    <w:rPr>
      <w:color w:val="0000FF"/>
      <w:u w:val="single"/>
    </w:rPr>
  </w:style>
  <w:style w:type="character" w:customStyle="1" w:styleId="8">
    <w:name w:val="Основной текст (8)_"/>
    <w:basedOn w:val="a0"/>
    <w:link w:val="81"/>
    <w:uiPriority w:val="99"/>
    <w:rsid w:val="0010147A"/>
    <w:rPr>
      <w:rFonts w:ascii="Century Schoolbook" w:hAnsi="Century Schoolbook" w:cs="Century Schoolbook"/>
      <w:sz w:val="18"/>
      <w:szCs w:val="18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10147A"/>
    <w:pPr>
      <w:shd w:val="clear" w:color="auto" w:fill="FFFFFF"/>
      <w:spacing w:line="240" w:lineRule="atLeast"/>
    </w:pPr>
    <w:rPr>
      <w:rFonts w:ascii="Century Schoolbook" w:eastAsiaTheme="minorHAnsi" w:hAnsi="Century Schoolbook" w:cs="Century Schoolbook"/>
      <w:sz w:val="18"/>
      <w:szCs w:val="18"/>
      <w:lang w:eastAsia="en-US"/>
    </w:rPr>
  </w:style>
  <w:style w:type="character" w:customStyle="1" w:styleId="80">
    <w:name w:val="Основной текст (8) + Курсив"/>
    <w:basedOn w:val="8"/>
    <w:uiPriority w:val="99"/>
    <w:rsid w:val="0010147A"/>
    <w:rPr>
      <w:rFonts w:ascii="Century Schoolbook" w:hAnsi="Century Schoolbook" w:cs="Century Schoolbook"/>
      <w:i/>
      <w:iCs/>
      <w:spacing w:val="0"/>
      <w:sz w:val="18"/>
      <w:szCs w:val="18"/>
      <w:shd w:val="clear" w:color="auto" w:fill="FFFFFF"/>
    </w:rPr>
  </w:style>
  <w:style w:type="character" w:customStyle="1" w:styleId="87">
    <w:name w:val="Основной текст (8) + 7"/>
    <w:aliases w:val="5 pt20,Полужирный7,Основной текст (8) + Arial2,8 pt3"/>
    <w:basedOn w:val="8"/>
    <w:uiPriority w:val="99"/>
    <w:rsid w:val="0010147A"/>
    <w:rPr>
      <w:rFonts w:ascii="Century Schoolbook" w:hAnsi="Century Schoolbook" w:cs="Century Schoolbook"/>
      <w:b/>
      <w:bCs/>
      <w:spacing w:val="0"/>
      <w:sz w:val="15"/>
      <w:szCs w:val="15"/>
      <w:shd w:val="clear" w:color="auto" w:fill="FFFFFF"/>
    </w:rPr>
  </w:style>
  <w:style w:type="character" w:customStyle="1" w:styleId="835">
    <w:name w:val="Основной текст (8) + Курсив35"/>
    <w:basedOn w:val="8"/>
    <w:uiPriority w:val="99"/>
    <w:rsid w:val="0010147A"/>
    <w:rPr>
      <w:rFonts w:ascii="Century Schoolbook" w:hAnsi="Century Schoolbook" w:cs="Century Schoolbook"/>
      <w:i/>
      <w:iCs/>
      <w:spacing w:val="0"/>
      <w:sz w:val="18"/>
      <w:szCs w:val="18"/>
      <w:shd w:val="clear" w:color="auto" w:fill="FFFFFF"/>
    </w:rPr>
  </w:style>
  <w:style w:type="character" w:customStyle="1" w:styleId="apple-converted-space">
    <w:name w:val="apple-converted-space"/>
    <w:rsid w:val="00530439"/>
  </w:style>
  <w:style w:type="paragraph" w:customStyle="1" w:styleId="Default">
    <w:name w:val="Default"/>
    <w:rsid w:val="0053043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366C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366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1">
    <w:name w:val="c11"/>
    <w:basedOn w:val="a"/>
    <w:rsid w:val="00323FE1"/>
    <w:pPr>
      <w:spacing w:before="100" w:beforeAutospacing="1" w:after="100" w:afterAutospacing="1"/>
    </w:pPr>
  </w:style>
  <w:style w:type="character" w:customStyle="1" w:styleId="c3">
    <w:name w:val="c3"/>
    <w:basedOn w:val="a0"/>
    <w:rsid w:val="00323FE1"/>
  </w:style>
  <w:style w:type="character" w:customStyle="1" w:styleId="c2">
    <w:name w:val="c2"/>
    <w:basedOn w:val="a0"/>
    <w:rsid w:val="00323FE1"/>
  </w:style>
  <w:style w:type="paragraph" w:customStyle="1" w:styleId="c7">
    <w:name w:val="c7"/>
    <w:basedOn w:val="a"/>
    <w:rsid w:val="00323FE1"/>
    <w:pPr>
      <w:spacing w:before="100" w:beforeAutospacing="1" w:after="100" w:afterAutospacing="1"/>
    </w:pPr>
  </w:style>
  <w:style w:type="character" w:customStyle="1" w:styleId="c1">
    <w:name w:val="c1"/>
    <w:basedOn w:val="a0"/>
    <w:rsid w:val="00323FE1"/>
  </w:style>
  <w:style w:type="character" w:customStyle="1" w:styleId="c0">
    <w:name w:val="c0"/>
    <w:basedOn w:val="a0"/>
    <w:rsid w:val="00323FE1"/>
  </w:style>
  <w:style w:type="paragraph" w:customStyle="1" w:styleId="c17">
    <w:name w:val="c17"/>
    <w:basedOn w:val="a"/>
    <w:rsid w:val="00323FE1"/>
    <w:pPr>
      <w:spacing w:before="100" w:beforeAutospacing="1" w:after="100" w:afterAutospacing="1"/>
    </w:pPr>
  </w:style>
  <w:style w:type="paragraph" w:customStyle="1" w:styleId="c10">
    <w:name w:val="c10"/>
    <w:basedOn w:val="a"/>
    <w:rsid w:val="00323FE1"/>
    <w:pPr>
      <w:spacing w:before="100" w:beforeAutospacing="1" w:after="100" w:afterAutospacing="1"/>
    </w:pPr>
  </w:style>
  <w:style w:type="paragraph" w:customStyle="1" w:styleId="c9">
    <w:name w:val="c9"/>
    <w:basedOn w:val="a"/>
    <w:rsid w:val="00323FE1"/>
    <w:pPr>
      <w:spacing w:before="100" w:beforeAutospacing="1" w:after="100" w:afterAutospacing="1"/>
    </w:pPr>
  </w:style>
  <w:style w:type="paragraph" w:customStyle="1" w:styleId="c4">
    <w:name w:val="c4"/>
    <w:basedOn w:val="a"/>
    <w:rsid w:val="00323FE1"/>
    <w:pPr>
      <w:spacing w:before="100" w:beforeAutospacing="1" w:after="100" w:afterAutospacing="1"/>
    </w:pPr>
  </w:style>
  <w:style w:type="paragraph" w:customStyle="1" w:styleId="c16">
    <w:name w:val="c16"/>
    <w:basedOn w:val="a"/>
    <w:rsid w:val="00323FE1"/>
    <w:pPr>
      <w:spacing w:before="100" w:beforeAutospacing="1" w:after="100" w:afterAutospacing="1"/>
    </w:pPr>
  </w:style>
  <w:style w:type="paragraph" w:customStyle="1" w:styleId="c18">
    <w:name w:val="c18"/>
    <w:basedOn w:val="a"/>
    <w:rsid w:val="00323FE1"/>
    <w:pPr>
      <w:spacing w:before="100" w:beforeAutospacing="1" w:after="100" w:afterAutospacing="1"/>
    </w:pPr>
  </w:style>
  <w:style w:type="paragraph" w:customStyle="1" w:styleId="c15">
    <w:name w:val="c15"/>
    <w:basedOn w:val="a"/>
    <w:rsid w:val="00323FE1"/>
    <w:pPr>
      <w:spacing w:before="100" w:beforeAutospacing="1" w:after="100" w:afterAutospacing="1"/>
    </w:pPr>
  </w:style>
  <w:style w:type="paragraph" w:customStyle="1" w:styleId="line150">
    <w:name w:val="line150"/>
    <w:basedOn w:val="a"/>
    <w:uiPriority w:val="99"/>
    <w:rsid w:val="00DD1D67"/>
    <w:pPr>
      <w:spacing w:before="100" w:beforeAutospacing="1" w:after="100" w:afterAutospacing="1"/>
    </w:pPr>
  </w:style>
  <w:style w:type="character" w:customStyle="1" w:styleId="udouble">
    <w:name w:val="udouble"/>
    <w:rsid w:val="00DD1D67"/>
  </w:style>
  <w:style w:type="character" w:customStyle="1" w:styleId="litera">
    <w:name w:val="litera"/>
    <w:rsid w:val="00DD1D67"/>
  </w:style>
  <w:style w:type="character" w:customStyle="1" w:styleId="usingle">
    <w:name w:val="usingle"/>
    <w:rsid w:val="00DD1D67"/>
  </w:style>
  <w:style w:type="character" w:customStyle="1" w:styleId="wavyline">
    <w:name w:val="wavyline"/>
    <w:rsid w:val="00DD1D67"/>
  </w:style>
  <w:style w:type="character" w:customStyle="1" w:styleId="dotdashed">
    <w:name w:val="dotdashed"/>
    <w:rsid w:val="00DD1D67"/>
  </w:style>
  <w:style w:type="character" w:customStyle="1" w:styleId="w">
    <w:name w:val="w"/>
    <w:rsid w:val="00DD1D67"/>
  </w:style>
  <w:style w:type="character" w:styleId="af0">
    <w:name w:val="Emphasis"/>
    <w:uiPriority w:val="20"/>
    <w:qFormat/>
    <w:rsid w:val="00DD1D67"/>
    <w:rPr>
      <w:i/>
      <w:iCs/>
    </w:rPr>
  </w:style>
  <w:style w:type="character" w:customStyle="1" w:styleId="af1">
    <w:name w:val="Основной текст Знак"/>
    <w:link w:val="af2"/>
    <w:semiHidden/>
    <w:locked/>
    <w:rsid w:val="00E257FE"/>
    <w:rPr>
      <w:sz w:val="24"/>
      <w:szCs w:val="24"/>
      <w:u w:val="single"/>
    </w:rPr>
  </w:style>
  <w:style w:type="paragraph" w:styleId="af2">
    <w:name w:val="Body Text"/>
    <w:basedOn w:val="a"/>
    <w:link w:val="af1"/>
    <w:semiHidden/>
    <w:rsid w:val="00E257FE"/>
    <w:rPr>
      <w:rFonts w:asciiTheme="minorHAnsi" w:eastAsiaTheme="minorHAnsi" w:hAnsiTheme="minorHAnsi" w:cstheme="minorBidi"/>
      <w:u w:val="single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E257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 Spacing"/>
    <w:link w:val="af4"/>
    <w:uiPriority w:val="1"/>
    <w:qFormat/>
    <w:rsid w:val="00D24225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16">
    <w:name w:val="Font Style16"/>
    <w:basedOn w:val="a0"/>
    <w:uiPriority w:val="99"/>
    <w:rsid w:val="009C45D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4">
    <w:name w:val="Font Style14"/>
    <w:basedOn w:val="a0"/>
    <w:uiPriority w:val="99"/>
    <w:rsid w:val="009C45D6"/>
    <w:rPr>
      <w:rFonts w:ascii="MS Reference Sans Serif" w:hAnsi="MS Reference Sans Serif" w:cs="MS Reference Sans Serif"/>
      <w:b/>
      <w:bCs/>
      <w:spacing w:val="-10"/>
      <w:sz w:val="42"/>
      <w:szCs w:val="42"/>
    </w:rPr>
  </w:style>
  <w:style w:type="character" w:customStyle="1" w:styleId="FontStyle11">
    <w:name w:val="Font Style11"/>
    <w:basedOn w:val="a0"/>
    <w:uiPriority w:val="99"/>
    <w:rsid w:val="009C45D6"/>
    <w:rPr>
      <w:rFonts w:ascii="Arial Unicode MS" w:eastAsia="Arial Unicode MS" w:cs="Arial Unicode MS"/>
      <w:i/>
      <w:iCs/>
      <w:spacing w:val="30"/>
      <w:sz w:val="20"/>
      <w:szCs w:val="20"/>
    </w:rPr>
  </w:style>
  <w:style w:type="character" w:customStyle="1" w:styleId="FontStyle13">
    <w:name w:val="Font Style13"/>
    <w:basedOn w:val="a0"/>
    <w:uiPriority w:val="99"/>
    <w:rsid w:val="009C45D6"/>
    <w:rPr>
      <w:rFonts w:ascii="Arial Unicode MS" w:eastAsia="Arial Unicode MS" w:cs="Arial Unicode MS"/>
      <w:b/>
      <w:bCs/>
      <w:sz w:val="26"/>
      <w:szCs w:val="26"/>
    </w:rPr>
  </w:style>
  <w:style w:type="character" w:customStyle="1" w:styleId="FontStyle26">
    <w:name w:val="Font Style26"/>
    <w:basedOn w:val="a0"/>
    <w:uiPriority w:val="99"/>
    <w:rsid w:val="006758CC"/>
    <w:rPr>
      <w:rFonts w:ascii="Times New Roman" w:hAnsi="Times New Roman" w:cs="Times New Roman"/>
      <w:sz w:val="16"/>
      <w:szCs w:val="16"/>
    </w:rPr>
  </w:style>
  <w:style w:type="character" w:customStyle="1" w:styleId="FontStyle22">
    <w:name w:val="Font Style22"/>
    <w:basedOn w:val="a0"/>
    <w:uiPriority w:val="99"/>
    <w:rsid w:val="006758CC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basedOn w:val="a0"/>
    <w:uiPriority w:val="99"/>
    <w:rsid w:val="006758C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1">
    <w:name w:val="Font Style41"/>
    <w:basedOn w:val="a0"/>
    <w:uiPriority w:val="99"/>
    <w:rsid w:val="006758CC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19">
    <w:name w:val="Font Style19"/>
    <w:basedOn w:val="a0"/>
    <w:uiPriority w:val="99"/>
    <w:rsid w:val="006758CC"/>
    <w:rPr>
      <w:rFonts w:ascii="Microsoft Sans Serif" w:hAnsi="Microsoft Sans Serif" w:cs="Microsoft Sans Serif"/>
      <w:b/>
      <w:bCs/>
      <w:i/>
      <w:iCs/>
      <w:sz w:val="16"/>
      <w:szCs w:val="16"/>
    </w:rPr>
  </w:style>
  <w:style w:type="character" w:customStyle="1" w:styleId="FontStyle20">
    <w:name w:val="Font Style20"/>
    <w:basedOn w:val="a0"/>
    <w:uiPriority w:val="99"/>
    <w:rsid w:val="006758CC"/>
    <w:rPr>
      <w:rFonts w:ascii="Times New Roman" w:hAnsi="Times New Roman" w:cs="Times New Roman"/>
      <w:i/>
      <w:iCs/>
      <w:sz w:val="18"/>
      <w:szCs w:val="18"/>
    </w:rPr>
  </w:style>
  <w:style w:type="character" w:customStyle="1" w:styleId="c5">
    <w:name w:val="c5"/>
    <w:basedOn w:val="a0"/>
    <w:rsid w:val="00A64D5B"/>
  </w:style>
  <w:style w:type="character" w:customStyle="1" w:styleId="c25">
    <w:name w:val="c25"/>
    <w:basedOn w:val="a0"/>
    <w:rsid w:val="00A64D5B"/>
  </w:style>
  <w:style w:type="character" w:customStyle="1" w:styleId="7">
    <w:name w:val="Заголовок №7_"/>
    <w:basedOn w:val="a0"/>
    <w:link w:val="70"/>
    <w:uiPriority w:val="99"/>
    <w:rsid w:val="00D241DA"/>
    <w:rPr>
      <w:rFonts w:ascii="Arial" w:hAnsi="Arial" w:cs="Arial"/>
      <w:sz w:val="18"/>
      <w:szCs w:val="18"/>
      <w:shd w:val="clear" w:color="auto" w:fill="FFFFFF"/>
    </w:rPr>
  </w:style>
  <w:style w:type="character" w:customStyle="1" w:styleId="9">
    <w:name w:val="Основной текст (9)_"/>
    <w:basedOn w:val="a0"/>
    <w:link w:val="90"/>
    <w:uiPriority w:val="99"/>
    <w:rsid w:val="00D241DA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1pt">
    <w:name w:val="Основной текст + Интервал 1 pt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57">
    <w:name w:val="Основной текст + Полужирный57"/>
    <w:aliases w:val="Курсив60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9">
    <w:name w:val="Основной текст + Интервал 1 pt29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56">
    <w:name w:val="Основной текст + Полужирный56"/>
    <w:aliases w:val="Курсив59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55">
    <w:name w:val="Основной текст + Полужирный55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71">
    <w:name w:val="Заголовок №7 + Полужирный"/>
    <w:basedOn w:val="7"/>
    <w:uiPriority w:val="99"/>
    <w:rsid w:val="00D241DA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54">
    <w:name w:val="Основной текст + Полужирный54"/>
    <w:aliases w:val="Курсив58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8">
    <w:name w:val="Основной текст + Интервал 1 pt28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53">
    <w:name w:val="Основной текст + Полужирный53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1pt27">
    <w:name w:val="Основной текст + Интервал 1 pt27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52">
    <w:name w:val="Основной текст + Полужирный52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51">
    <w:name w:val="Основной текст + Полужирный51"/>
    <w:aliases w:val="Курсив57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1">
    <w:name w:val="Основной текст (11)_"/>
    <w:basedOn w:val="a0"/>
    <w:link w:val="110"/>
    <w:uiPriority w:val="99"/>
    <w:rsid w:val="00D241DA"/>
    <w:rPr>
      <w:rFonts w:ascii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111">
    <w:name w:val="Основной текст (11) + Не полужирный"/>
    <w:aliases w:val="Не курсив"/>
    <w:basedOn w:val="11"/>
    <w:uiPriority w:val="99"/>
    <w:rsid w:val="00D241DA"/>
    <w:rPr>
      <w:rFonts w:ascii="Times New Roman" w:hAnsi="Times New Roman" w:cs="Times New Roman"/>
      <w:b w:val="0"/>
      <w:bCs w:val="0"/>
      <w:i w:val="0"/>
      <w:iCs w:val="0"/>
      <w:sz w:val="19"/>
      <w:szCs w:val="19"/>
      <w:shd w:val="clear" w:color="auto" w:fill="FFFFFF"/>
    </w:rPr>
  </w:style>
  <w:style w:type="character" w:customStyle="1" w:styleId="91">
    <w:name w:val="Основной текст (9) + Не полужирный"/>
    <w:aliases w:val="Курсив56"/>
    <w:basedOn w:val="9"/>
    <w:uiPriority w:val="99"/>
    <w:rsid w:val="00D241DA"/>
    <w:rPr>
      <w:rFonts w:ascii="Arial" w:hAnsi="Arial" w:cs="Arial"/>
      <w:b w:val="0"/>
      <w:bCs w:val="0"/>
      <w:i/>
      <w:iCs/>
      <w:sz w:val="18"/>
      <w:szCs w:val="18"/>
      <w:shd w:val="clear" w:color="auto" w:fill="FFFFFF"/>
    </w:rPr>
  </w:style>
  <w:style w:type="character" w:customStyle="1" w:styleId="112">
    <w:name w:val="Основной текст (11) + Не курсив"/>
    <w:basedOn w:val="11"/>
    <w:uiPriority w:val="99"/>
    <w:rsid w:val="00D241DA"/>
    <w:rPr>
      <w:rFonts w:ascii="Times New Roman" w:hAnsi="Times New Roman" w:cs="Times New Roman"/>
      <w:b/>
      <w:bCs/>
      <w:i w:val="0"/>
      <w:iCs w:val="0"/>
      <w:sz w:val="19"/>
      <w:szCs w:val="19"/>
      <w:shd w:val="clear" w:color="auto" w:fill="FFFFFF"/>
    </w:rPr>
  </w:style>
  <w:style w:type="character" w:customStyle="1" w:styleId="50">
    <w:name w:val="Основной текст + Полужирный50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49">
    <w:name w:val="Основной текст + Полужирный49"/>
    <w:aliases w:val="Курсив55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6">
    <w:name w:val="Основной текст + Интервал 1 pt26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73">
    <w:name w:val="Заголовок №7 (3)_"/>
    <w:basedOn w:val="a0"/>
    <w:link w:val="730"/>
    <w:uiPriority w:val="99"/>
    <w:rsid w:val="00D241DA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731">
    <w:name w:val="Заголовок №7 (3) + Не полужирный"/>
    <w:aliases w:val="Курсив54"/>
    <w:basedOn w:val="73"/>
    <w:uiPriority w:val="99"/>
    <w:rsid w:val="00D241DA"/>
    <w:rPr>
      <w:rFonts w:ascii="Arial" w:hAnsi="Arial" w:cs="Arial"/>
      <w:b w:val="0"/>
      <w:bCs w:val="0"/>
      <w:i/>
      <w:iCs/>
      <w:sz w:val="18"/>
      <w:szCs w:val="18"/>
      <w:shd w:val="clear" w:color="auto" w:fill="FFFFFF"/>
    </w:rPr>
  </w:style>
  <w:style w:type="character" w:customStyle="1" w:styleId="12">
    <w:name w:val="Основной текст (12)_"/>
    <w:basedOn w:val="a0"/>
    <w:link w:val="120"/>
    <w:uiPriority w:val="99"/>
    <w:rsid w:val="00D241DA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21">
    <w:name w:val="Основной текст (12) + Не полужирный"/>
    <w:basedOn w:val="12"/>
    <w:uiPriority w:val="99"/>
    <w:rsid w:val="00D241DA"/>
    <w:rPr>
      <w:rFonts w:ascii="Times New Roman" w:hAnsi="Times New Roman" w:cs="Times New Roman"/>
      <w:b w:val="0"/>
      <w:bCs w:val="0"/>
      <w:sz w:val="19"/>
      <w:szCs w:val="19"/>
      <w:shd w:val="clear" w:color="auto" w:fill="FFFFFF"/>
    </w:rPr>
  </w:style>
  <w:style w:type="character" w:customStyle="1" w:styleId="1pt25">
    <w:name w:val="Основной текст + Интервал 1 pt25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48">
    <w:name w:val="Основной текст + Полужирный48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47">
    <w:name w:val="Основной текст + Полужирный47"/>
    <w:aliases w:val="Курсив53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82">
    <w:name w:val="Заголовок №8_"/>
    <w:basedOn w:val="a0"/>
    <w:link w:val="83"/>
    <w:uiPriority w:val="99"/>
    <w:rsid w:val="00D241DA"/>
    <w:rPr>
      <w:rFonts w:ascii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84">
    <w:name w:val="Заголовок №8 + Не курсив"/>
    <w:basedOn w:val="82"/>
    <w:uiPriority w:val="99"/>
    <w:rsid w:val="00D241DA"/>
    <w:rPr>
      <w:rFonts w:ascii="Times New Roman" w:hAnsi="Times New Roman" w:cs="Times New Roman"/>
      <w:b/>
      <w:bCs/>
      <w:i w:val="0"/>
      <w:iCs w:val="0"/>
      <w:sz w:val="19"/>
      <w:szCs w:val="19"/>
      <w:shd w:val="clear" w:color="auto" w:fill="FFFFFF"/>
    </w:rPr>
  </w:style>
  <w:style w:type="character" w:customStyle="1" w:styleId="46">
    <w:name w:val="Основной текст + Полужирный46"/>
    <w:aliases w:val="Курсив52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4">
    <w:name w:val="Основной текст + Интервал 1 pt24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45">
    <w:name w:val="Основной текст + Полужирный45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paragraph" w:customStyle="1" w:styleId="70">
    <w:name w:val="Заголовок №7"/>
    <w:basedOn w:val="a"/>
    <w:link w:val="7"/>
    <w:uiPriority w:val="99"/>
    <w:rsid w:val="00D241DA"/>
    <w:pPr>
      <w:shd w:val="clear" w:color="auto" w:fill="FFFFFF"/>
      <w:spacing w:before="180" w:after="180" w:line="240" w:lineRule="atLeast"/>
      <w:outlineLvl w:val="6"/>
    </w:pPr>
    <w:rPr>
      <w:rFonts w:ascii="Arial" w:eastAsiaTheme="minorHAnsi" w:hAnsi="Arial" w:cs="Arial"/>
      <w:sz w:val="18"/>
      <w:szCs w:val="18"/>
      <w:lang w:eastAsia="en-US"/>
    </w:rPr>
  </w:style>
  <w:style w:type="paragraph" w:customStyle="1" w:styleId="90">
    <w:name w:val="Основной текст (9)"/>
    <w:basedOn w:val="a"/>
    <w:link w:val="9"/>
    <w:uiPriority w:val="99"/>
    <w:rsid w:val="00D241DA"/>
    <w:pPr>
      <w:shd w:val="clear" w:color="auto" w:fill="FFFFFF"/>
      <w:spacing w:before="180" w:after="180" w:line="240" w:lineRule="atLeast"/>
    </w:pPr>
    <w:rPr>
      <w:rFonts w:ascii="Arial" w:eastAsiaTheme="minorHAnsi" w:hAnsi="Arial" w:cs="Arial"/>
      <w:b/>
      <w:bCs/>
      <w:sz w:val="18"/>
      <w:szCs w:val="18"/>
      <w:lang w:eastAsia="en-US"/>
    </w:rPr>
  </w:style>
  <w:style w:type="paragraph" w:customStyle="1" w:styleId="110">
    <w:name w:val="Основной текст (11)"/>
    <w:basedOn w:val="a"/>
    <w:link w:val="11"/>
    <w:uiPriority w:val="99"/>
    <w:rsid w:val="00D241DA"/>
    <w:pPr>
      <w:shd w:val="clear" w:color="auto" w:fill="FFFFFF"/>
      <w:spacing w:line="192" w:lineRule="exact"/>
      <w:ind w:firstLine="280"/>
      <w:jc w:val="both"/>
    </w:pPr>
    <w:rPr>
      <w:rFonts w:eastAsiaTheme="minorHAnsi"/>
      <w:b/>
      <w:bCs/>
      <w:i/>
      <w:iCs/>
      <w:sz w:val="19"/>
      <w:szCs w:val="19"/>
      <w:lang w:eastAsia="en-US"/>
    </w:rPr>
  </w:style>
  <w:style w:type="paragraph" w:customStyle="1" w:styleId="730">
    <w:name w:val="Заголовок №7 (3)"/>
    <w:basedOn w:val="a"/>
    <w:link w:val="73"/>
    <w:uiPriority w:val="99"/>
    <w:rsid w:val="00D241DA"/>
    <w:pPr>
      <w:shd w:val="clear" w:color="auto" w:fill="FFFFFF"/>
      <w:spacing w:before="180" w:after="120" w:line="240" w:lineRule="atLeast"/>
      <w:outlineLvl w:val="6"/>
    </w:pPr>
    <w:rPr>
      <w:rFonts w:ascii="Arial" w:eastAsiaTheme="minorHAnsi" w:hAnsi="Arial" w:cs="Arial"/>
      <w:b/>
      <w:bCs/>
      <w:sz w:val="18"/>
      <w:szCs w:val="18"/>
      <w:lang w:eastAsia="en-US"/>
    </w:rPr>
  </w:style>
  <w:style w:type="paragraph" w:customStyle="1" w:styleId="120">
    <w:name w:val="Основной текст (12)"/>
    <w:basedOn w:val="a"/>
    <w:link w:val="12"/>
    <w:uiPriority w:val="99"/>
    <w:rsid w:val="00D241DA"/>
    <w:pPr>
      <w:shd w:val="clear" w:color="auto" w:fill="FFFFFF"/>
      <w:spacing w:line="192" w:lineRule="exact"/>
      <w:ind w:firstLine="280"/>
      <w:jc w:val="both"/>
    </w:pPr>
    <w:rPr>
      <w:rFonts w:eastAsiaTheme="minorHAnsi"/>
      <w:b/>
      <w:bCs/>
      <w:sz w:val="19"/>
      <w:szCs w:val="19"/>
      <w:lang w:eastAsia="en-US"/>
    </w:rPr>
  </w:style>
  <w:style w:type="paragraph" w:customStyle="1" w:styleId="83">
    <w:name w:val="Заголовок №8"/>
    <w:basedOn w:val="a"/>
    <w:link w:val="82"/>
    <w:uiPriority w:val="99"/>
    <w:rsid w:val="00D241DA"/>
    <w:pPr>
      <w:shd w:val="clear" w:color="auto" w:fill="FFFFFF"/>
      <w:spacing w:line="192" w:lineRule="exact"/>
      <w:jc w:val="both"/>
      <w:outlineLvl w:val="7"/>
    </w:pPr>
    <w:rPr>
      <w:rFonts w:eastAsiaTheme="minorHAnsi"/>
      <w:b/>
      <w:bCs/>
      <w:i/>
      <w:iCs/>
      <w:sz w:val="19"/>
      <w:szCs w:val="19"/>
      <w:lang w:eastAsia="en-US"/>
    </w:rPr>
  </w:style>
  <w:style w:type="character" w:customStyle="1" w:styleId="af4">
    <w:name w:val="Без интервала Знак"/>
    <w:basedOn w:val="a0"/>
    <w:link w:val="af3"/>
    <w:uiPriority w:val="1"/>
    <w:rsid w:val="004402A2"/>
    <w:rPr>
      <w:rFonts w:eastAsiaTheme="minorEastAsia"/>
      <w:lang w:eastAsia="ru-RU"/>
    </w:rPr>
  </w:style>
  <w:style w:type="character" w:customStyle="1" w:styleId="8350">
    <w:name w:val="Основной текст (8) + Полужирный35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af5">
    <w:name w:val="Сноска_"/>
    <w:basedOn w:val="a0"/>
    <w:link w:val="af6"/>
    <w:uiPriority w:val="99"/>
    <w:rsid w:val="000B78ED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af7">
    <w:name w:val="Сноска + Курсив"/>
    <w:basedOn w:val="af5"/>
    <w:uiPriority w:val="99"/>
    <w:rsid w:val="000B78ED"/>
    <w:rPr>
      <w:rFonts w:ascii="Times New Roman" w:hAnsi="Times New Roman" w:cs="Times New Roman"/>
      <w:i/>
      <w:iCs/>
      <w:sz w:val="18"/>
      <w:szCs w:val="18"/>
      <w:shd w:val="clear" w:color="auto" w:fill="FFFFFF"/>
    </w:rPr>
  </w:style>
  <w:style w:type="paragraph" w:customStyle="1" w:styleId="af6">
    <w:name w:val="Сноска"/>
    <w:basedOn w:val="a"/>
    <w:link w:val="af5"/>
    <w:uiPriority w:val="99"/>
    <w:rsid w:val="000B78ED"/>
    <w:pPr>
      <w:shd w:val="clear" w:color="auto" w:fill="FFFFFF"/>
      <w:spacing w:line="211" w:lineRule="exact"/>
      <w:ind w:firstLine="280"/>
    </w:pPr>
    <w:rPr>
      <w:rFonts w:eastAsiaTheme="minorHAnsi"/>
      <w:sz w:val="18"/>
      <w:szCs w:val="18"/>
      <w:lang w:eastAsia="en-US"/>
    </w:rPr>
  </w:style>
  <w:style w:type="character" w:customStyle="1" w:styleId="13">
    <w:name w:val="Основной текст (13)_"/>
    <w:basedOn w:val="a0"/>
    <w:link w:val="131"/>
    <w:uiPriority w:val="99"/>
    <w:rsid w:val="000B78ED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834">
    <w:name w:val="Основной текст (8) + Полужирный34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paragraph" w:customStyle="1" w:styleId="131">
    <w:name w:val="Основной текст (13)1"/>
    <w:basedOn w:val="a"/>
    <w:link w:val="13"/>
    <w:uiPriority w:val="99"/>
    <w:rsid w:val="000B78ED"/>
    <w:pPr>
      <w:shd w:val="clear" w:color="auto" w:fill="FFFFFF"/>
      <w:spacing w:line="240" w:lineRule="atLeast"/>
      <w:ind w:hanging="480"/>
      <w:jc w:val="both"/>
    </w:pPr>
    <w:rPr>
      <w:rFonts w:eastAsiaTheme="minorHAnsi"/>
      <w:b/>
      <w:bCs/>
      <w:sz w:val="18"/>
      <w:szCs w:val="18"/>
      <w:lang w:eastAsia="en-US"/>
    </w:rPr>
  </w:style>
  <w:style w:type="character" w:customStyle="1" w:styleId="816">
    <w:name w:val="Основной текст (8) + Курсив16"/>
    <w:basedOn w:val="8"/>
    <w:uiPriority w:val="99"/>
    <w:rsid w:val="000B78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33">
    <w:name w:val="Основной текст (8) + Полужирный33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4">
    <w:name w:val="Основной текст (8) + Курсив14"/>
    <w:basedOn w:val="8"/>
    <w:uiPriority w:val="99"/>
    <w:rsid w:val="000B78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31">
    <w:name w:val="Основной текст (8) + Полужирный31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30">
    <w:name w:val="Основной текст (8) + Полужирный30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3">
    <w:name w:val="Основной текст (8) + Курсив13"/>
    <w:basedOn w:val="8"/>
    <w:uiPriority w:val="99"/>
    <w:rsid w:val="000B78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12">
    <w:name w:val="Основной текст (8) + Курсив12"/>
    <w:basedOn w:val="8"/>
    <w:uiPriority w:val="99"/>
    <w:rsid w:val="000B78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27">
    <w:name w:val="Основной текст (8) + Полужирный27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7">
    <w:name w:val="Основной текст (8) + Курсив17"/>
    <w:basedOn w:val="8"/>
    <w:uiPriority w:val="99"/>
    <w:rsid w:val="002F43DC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92">
    <w:name w:val="Подпись к картинке + 9"/>
    <w:aliases w:val="5 pt,Полужирный,Курсив"/>
    <w:basedOn w:val="a0"/>
    <w:uiPriority w:val="99"/>
    <w:rsid w:val="002F43DC"/>
    <w:rPr>
      <w:rFonts w:ascii="Times New Roman" w:hAnsi="Times New Roman" w:cs="Times New Roman"/>
      <w:b/>
      <w:bCs/>
      <w:i/>
      <w:iCs/>
      <w:spacing w:val="0"/>
      <w:sz w:val="19"/>
      <w:szCs w:val="19"/>
    </w:rPr>
  </w:style>
  <w:style w:type="character" w:customStyle="1" w:styleId="832">
    <w:name w:val="Основной текст (8) + Полужирный32"/>
    <w:basedOn w:val="8"/>
    <w:uiPriority w:val="99"/>
    <w:rsid w:val="002F43DC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9">
    <w:name w:val="Основной текст (8) + Полужирный29"/>
    <w:basedOn w:val="8"/>
    <w:uiPriority w:val="99"/>
    <w:rsid w:val="0051733A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8">
    <w:name w:val="Основной текст (8) + Полужирный28"/>
    <w:aliases w:val="Курсив18"/>
    <w:basedOn w:val="8"/>
    <w:uiPriority w:val="99"/>
    <w:rsid w:val="0051733A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7">
    <w:name w:val="Основной текст (17)_"/>
    <w:basedOn w:val="a0"/>
    <w:link w:val="170"/>
    <w:uiPriority w:val="99"/>
    <w:locked/>
    <w:rsid w:val="0051733A"/>
    <w:rPr>
      <w:rFonts w:ascii="Times New Roman" w:hAnsi="Times New Roman" w:cs="Times New Roman"/>
      <w:i/>
      <w:iCs/>
      <w:sz w:val="18"/>
      <w:szCs w:val="18"/>
      <w:shd w:val="clear" w:color="auto" w:fill="FFFFFF"/>
    </w:rPr>
  </w:style>
  <w:style w:type="paragraph" w:customStyle="1" w:styleId="170">
    <w:name w:val="Основной текст (17)"/>
    <w:basedOn w:val="a"/>
    <w:link w:val="17"/>
    <w:uiPriority w:val="99"/>
    <w:rsid w:val="0051733A"/>
    <w:pPr>
      <w:shd w:val="clear" w:color="auto" w:fill="FFFFFF"/>
      <w:spacing w:line="192" w:lineRule="exact"/>
      <w:jc w:val="both"/>
    </w:pPr>
    <w:rPr>
      <w:rFonts w:eastAsiaTheme="minorHAnsi"/>
      <w:i/>
      <w:iCs/>
      <w:sz w:val="18"/>
      <w:szCs w:val="18"/>
      <w:lang w:eastAsia="en-US"/>
    </w:rPr>
  </w:style>
  <w:style w:type="character" w:customStyle="1" w:styleId="18">
    <w:name w:val="Основной текст (18)_"/>
    <w:basedOn w:val="a0"/>
    <w:link w:val="181"/>
    <w:uiPriority w:val="99"/>
    <w:locked/>
    <w:rsid w:val="00A84F75"/>
    <w:rPr>
      <w:rFonts w:ascii="Arial" w:hAnsi="Arial" w:cs="Arial"/>
      <w:sz w:val="12"/>
      <w:szCs w:val="12"/>
      <w:shd w:val="clear" w:color="auto" w:fill="FFFFFF"/>
    </w:rPr>
  </w:style>
  <w:style w:type="character" w:customStyle="1" w:styleId="811">
    <w:name w:val="Основной текст (8) + Курсив11"/>
    <w:basedOn w:val="8"/>
    <w:uiPriority w:val="99"/>
    <w:rsid w:val="00A84F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paragraph" w:customStyle="1" w:styleId="181">
    <w:name w:val="Основной текст (18)1"/>
    <w:basedOn w:val="a"/>
    <w:link w:val="18"/>
    <w:uiPriority w:val="99"/>
    <w:rsid w:val="00A84F75"/>
    <w:pPr>
      <w:shd w:val="clear" w:color="auto" w:fill="FFFFFF"/>
      <w:spacing w:line="240" w:lineRule="atLeast"/>
    </w:pPr>
    <w:rPr>
      <w:rFonts w:ascii="Arial" w:eastAsiaTheme="minorHAnsi" w:hAnsi="Arial" w:cs="Arial"/>
      <w:sz w:val="12"/>
      <w:szCs w:val="12"/>
      <w:lang w:eastAsia="en-US"/>
    </w:rPr>
  </w:style>
  <w:style w:type="character" w:customStyle="1" w:styleId="826">
    <w:name w:val="Основной текст (8) + Полужирный26"/>
    <w:basedOn w:val="8"/>
    <w:uiPriority w:val="99"/>
    <w:rsid w:val="00A84F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5">
    <w:name w:val="Основной текст (8) + Полужирный25"/>
    <w:aliases w:val="Курсив17"/>
    <w:basedOn w:val="8"/>
    <w:uiPriority w:val="99"/>
    <w:rsid w:val="00A84F75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10">
    <w:name w:val="Основной текст (8) + Курсив10"/>
    <w:basedOn w:val="8"/>
    <w:uiPriority w:val="99"/>
    <w:rsid w:val="00A84F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24">
    <w:name w:val="Основной текст (8) + Полужирный24"/>
    <w:basedOn w:val="8"/>
    <w:uiPriority w:val="99"/>
    <w:rsid w:val="00DB16E9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3">
    <w:name w:val="Основной текст (8) + Полужирный23"/>
    <w:aliases w:val="Курсив16"/>
    <w:basedOn w:val="8"/>
    <w:uiPriority w:val="99"/>
    <w:rsid w:val="00DB16E9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9">
    <w:name w:val="Основной текст (8) + Курсив9"/>
    <w:basedOn w:val="8"/>
    <w:uiPriority w:val="99"/>
    <w:rsid w:val="00DB16E9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20">
    <w:name w:val="Основной текст (20)_"/>
    <w:basedOn w:val="a0"/>
    <w:link w:val="200"/>
    <w:uiPriority w:val="99"/>
    <w:locked/>
    <w:rsid w:val="00DB16E9"/>
    <w:rPr>
      <w:rFonts w:ascii="Arial" w:hAnsi="Arial" w:cs="Arial"/>
      <w:spacing w:val="20"/>
      <w:sz w:val="12"/>
      <w:szCs w:val="12"/>
      <w:shd w:val="clear" w:color="auto" w:fill="FFFFFF"/>
    </w:rPr>
  </w:style>
  <w:style w:type="paragraph" w:customStyle="1" w:styleId="200">
    <w:name w:val="Основной текст (20)"/>
    <w:basedOn w:val="a"/>
    <w:link w:val="20"/>
    <w:uiPriority w:val="99"/>
    <w:rsid w:val="00DB16E9"/>
    <w:pPr>
      <w:shd w:val="clear" w:color="auto" w:fill="FFFFFF"/>
      <w:spacing w:line="240" w:lineRule="atLeast"/>
      <w:jc w:val="both"/>
    </w:pPr>
    <w:rPr>
      <w:rFonts w:ascii="Arial" w:eastAsiaTheme="minorHAnsi" w:hAnsi="Arial" w:cs="Arial"/>
      <w:spacing w:val="20"/>
      <w:sz w:val="12"/>
      <w:szCs w:val="12"/>
      <w:lang w:eastAsia="en-US"/>
    </w:rPr>
  </w:style>
  <w:style w:type="character" w:customStyle="1" w:styleId="822">
    <w:name w:val="Основной текст (8) + Полужирный22"/>
    <w:basedOn w:val="8"/>
    <w:uiPriority w:val="99"/>
    <w:rsid w:val="00DB16E9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8">
    <w:name w:val="Основной текст (8) + Курсив8"/>
    <w:basedOn w:val="8"/>
    <w:uiPriority w:val="99"/>
    <w:rsid w:val="00DB16E9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 (13) + Курсив"/>
    <w:basedOn w:val="13"/>
    <w:uiPriority w:val="99"/>
    <w:rsid w:val="00DB16E9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21">
    <w:name w:val="Основной текст (8) + Полужирный21"/>
    <w:basedOn w:val="8"/>
    <w:uiPriority w:val="99"/>
    <w:rsid w:val="00DB16E9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70">
    <w:name w:val="Основной текст (8) + Курсив7"/>
    <w:basedOn w:val="8"/>
    <w:uiPriority w:val="99"/>
    <w:rsid w:val="00DB16E9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6">
    <w:name w:val="Основной текст (8) + Курсив6"/>
    <w:basedOn w:val="8"/>
    <w:uiPriority w:val="99"/>
    <w:rsid w:val="00DB16E9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13Arial">
    <w:name w:val="Основной текст (13) + Arial"/>
    <w:aliases w:val="8 pt"/>
    <w:basedOn w:val="13"/>
    <w:uiPriority w:val="99"/>
    <w:rsid w:val="00D21D75"/>
    <w:rPr>
      <w:rFonts w:ascii="Arial" w:hAnsi="Arial" w:cs="Arial"/>
      <w:b/>
      <w:bCs/>
      <w:spacing w:val="0"/>
      <w:sz w:val="16"/>
      <w:szCs w:val="16"/>
      <w:shd w:val="clear" w:color="auto" w:fill="FFFFFF"/>
    </w:rPr>
  </w:style>
  <w:style w:type="character" w:customStyle="1" w:styleId="820">
    <w:name w:val="Основной текст (8) + Полужирный20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9">
    <w:name w:val="Основной текст (8) + Полужирный19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8">
    <w:name w:val="Основной текст (8) + Полужирный18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40">
    <w:name w:val="Основной текст (8) + Курсив4"/>
    <w:basedOn w:val="8"/>
    <w:uiPriority w:val="99"/>
    <w:rsid w:val="00D21D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22">
    <w:name w:val="Основной текст (22)_"/>
    <w:basedOn w:val="a0"/>
    <w:link w:val="220"/>
    <w:uiPriority w:val="99"/>
    <w:locked/>
    <w:rsid w:val="00D21D75"/>
    <w:rPr>
      <w:rFonts w:ascii="Arial" w:hAnsi="Arial" w:cs="Arial"/>
      <w:spacing w:val="20"/>
      <w:sz w:val="12"/>
      <w:szCs w:val="12"/>
      <w:shd w:val="clear" w:color="auto" w:fill="FFFFFF"/>
    </w:rPr>
  </w:style>
  <w:style w:type="paragraph" w:customStyle="1" w:styleId="220">
    <w:name w:val="Основной текст (22)"/>
    <w:basedOn w:val="a"/>
    <w:link w:val="22"/>
    <w:uiPriority w:val="99"/>
    <w:rsid w:val="00D21D75"/>
    <w:pPr>
      <w:shd w:val="clear" w:color="auto" w:fill="FFFFFF"/>
      <w:spacing w:line="240" w:lineRule="atLeast"/>
      <w:jc w:val="both"/>
    </w:pPr>
    <w:rPr>
      <w:rFonts w:ascii="Arial" w:eastAsiaTheme="minorHAnsi" w:hAnsi="Arial" w:cs="Arial"/>
      <w:spacing w:val="20"/>
      <w:sz w:val="12"/>
      <w:szCs w:val="12"/>
      <w:lang w:eastAsia="en-US"/>
    </w:rPr>
  </w:style>
  <w:style w:type="character" w:customStyle="1" w:styleId="836">
    <w:name w:val="Основной текст (8) + Курсив3"/>
    <w:basedOn w:val="8"/>
    <w:uiPriority w:val="99"/>
    <w:rsid w:val="00D21D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170">
    <w:name w:val="Основной текст (8) + Полужирный17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a">
    <w:name w:val="Основной текст (8) + Курсив2"/>
    <w:basedOn w:val="8"/>
    <w:uiPriority w:val="99"/>
    <w:rsid w:val="00D21D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160">
    <w:name w:val="Основной текст (8) + Полужирный16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5">
    <w:name w:val="Основной текст (8) + Полужирный15"/>
    <w:aliases w:val="Курсив15"/>
    <w:basedOn w:val="8"/>
    <w:uiPriority w:val="99"/>
    <w:rsid w:val="00D21D75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1a">
    <w:name w:val="Основной текст (8) + Курсив1"/>
    <w:basedOn w:val="8"/>
    <w:uiPriority w:val="99"/>
    <w:rsid w:val="00D21D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138">
    <w:name w:val="Основной текст (13) + Курсив8"/>
    <w:basedOn w:val="13"/>
    <w:uiPriority w:val="99"/>
    <w:rsid w:val="00D21D75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140">
    <w:name w:val="Основной текст (8) + Полужирный14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30">
    <w:name w:val="Основной текст (8) + Полужирный13"/>
    <w:aliases w:val="Курсив14"/>
    <w:basedOn w:val="8"/>
    <w:uiPriority w:val="99"/>
    <w:rsid w:val="00646192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2">
    <w:name w:val="Основной текст (13)"/>
    <w:basedOn w:val="13"/>
    <w:uiPriority w:val="99"/>
    <w:rsid w:val="00646192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20">
    <w:name w:val="Основной текст (8) + Полужирный12"/>
    <w:aliases w:val="Курсив13"/>
    <w:basedOn w:val="8"/>
    <w:uiPriority w:val="99"/>
    <w:rsid w:val="00646192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Consolas">
    <w:name w:val="Основной текст (8) + Consolas"/>
    <w:aliases w:val="8 pt6,Интервал 0 pt"/>
    <w:basedOn w:val="8"/>
    <w:uiPriority w:val="99"/>
    <w:rsid w:val="009F0F16"/>
    <w:rPr>
      <w:rFonts w:ascii="Consolas" w:hAnsi="Consolas" w:cs="Consolas"/>
      <w:spacing w:val="-10"/>
      <w:sz w:val="16"/>
      <w:szCs w:val="16"/>
      <w:shd w:val="clear" w:color="auto" w:fill="FFFFFF"/>
    </w:rPr>
  </w:style>
  <w:style w:type="character" w:customStyle="1" w:styleId="24">
    <w:name w:val="Основной текст (24)_"/>
    <w:basedOn w:val="a0"/>
    <w:link w:val="240"/>
    <w:uiPriority w:val="99"/>
    <w:locked/>
    <w:rsid w:val="009F0F16"/>
    <w:rPr>
      <w:rFonts w:ascii="Arial" w:hAnsi="Arial" w:cs="Arial"/>
      <w:spacing w:val="20"/>
      <w:sz w:val="12"/>
      <w:szCs w:val="12"/>
      <w:shd w:val="clear" w:color="auto" w:fill="FFFFFF"/>
    </w:rPr>
  </w:style>
  <w:style w:type="paragraph" w:customStyle="1" w:styleId="240">
    <w:name w:val="Основной текст (24)"/>
    <w:basedOn w:val="a"/>
    <w:link w:val="24"/>
    <w:uiPriority w:val="99"/>
    <w:rsid w:val="009F0F16"/>
    <w:pPr>
      <w:shd w:val="clear" w:color="auto" w:fill="FFFFFF"/>
      <w:spacing w:line="240" w:lineRule="atLeast"/>
      <w:jc w:val="both"/>
    </w:pPr>
    <w:rPr>
      <w:rFonts w:ascii="Arial" w:eastAsiaTheme="minorHAnsi" w:hAnsi="Arial" w:cs="Arial"/>
      <w:spacing w:val="20"/>
      <w:sz w:val="12"/>
      <w:szCs w:val="12"/>
      <w:lang w:eastAsia="en-US"/>
    </w:rPr>
  </w:style>
  <w:style w:type="character" w:customStyle="1" w:styleId="8Arial">
    <w:name w:val="Основной текст (8) + Arial"/>
    <w:aliases w:val="8 pt5,Полужирный9"/>
    <w:basedOn w:val="8"/>
    <w:uiPriority w:val="99"/>
    <w:rsid w:val="009F0F16"/>
    <w:rPr>
      <w:rFonts w:ascii="Arial" w:hAnsi="Arial" w:cs="Arial"/>
      <w:b/>
      <w:bCs/>
      <w:spacing w:val="0"/>
      <w:sz w:val="16"/>
      <w:szCs w:val="16"/>
      <w:shd w:val="clear" w:color="auto" w:fill="FFFFFF"/>
    </w:rPr>
  </w:style>
  <w:style w:type="character" w:customStyle="1" w:styleId="8110">
    <w:name w:val="Основной текст (8) + Полужирный11"/>
    <w:aliases w:val="Курсив12"/>
    <w:basedOn w:val="8"/>
    <w:uiPriority w:val="99"/>
    <w:rsid w:val="009F0F16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3">
    <w:name w:val="Основной текст (13) + Не полужирный"/>
    <w:basedOn w:val="13"/>
    <w:uiPriority w:val="99"/>
    <w:rsid w:val="009F0F16"/>
    <w:rPr>
      <w:rFonts w:ascii="Times New Roman" w:hAnsi="Times New Roman" w:cs="Times New Roman"/>
      <w:b w:val="0"/>
      <w:bCs w:val="0"/>
      <w:spacing w:val="0"/>
      <w:sz w:val="18"/>
      <w:szCs w:val="18"/>
      <w:shd w:val="clear" w:color="auto" w:fill="FFFFFF"/>
    </w:rPr>
  </w:style>
  <w:style w:type="character" w:customStyle="1" w:styleId="137">
    <w:name w:val="Основной текст (13) + Курсив7"/>
    <w:basedOn w:val="13"/>
    <w:uiPriority w:val="99"/>
    <w:rsid w:val="009F0F16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100">
    <w:name w:val="Основной текст (8) + Полужирный10"/>
    <w:aliases w:val="Курсив11"/>
    <w:basedOn w:val="8"/>
    <w:uiPriority w:val="99"/>
    <w:rsid w:val="009F0F16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 (25)_"/>
    <w:basedOn w:val="a0"/>
    <w:link w:val="251"/>
    <w:uiPriority w:val="99"/>
    <w:locked/>
    <w:rsid w:val="009F0F16"/>
    <w:rPr>
      <w:rFonts w:ascii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character" w:customStyle="1" w:styleId="250">
    <w:name w:val="Основной текст (25) + Не курсив"/>
    <w:basedOn w:val="25"/>
    <w:uiPriority w:val="99"/>
    <w:rsid w:val="009F0F16"/>
    <w:rPr>
      <w:rFonts w:ascii="Times New Roman" w:hAnsi="Times New Roman" w:cs="Times New Roman"/>
      <w:b/>
      <w:bCs/>
      <w:i w:val="0"/>
      <w:iCs w:val="0"/>
      <w:sz w:val="18"/>
      <w:szCs w:val="18"/>
      <w:shd w:val="clear" w:color="auto" w:fill="FFFFFF"/>
    </w:rPr>
  </w:style>
  <w:style w:type="character" w:customStyle="1" w:styleId="252">
    <w:name w:val="Основной текст (25)"/>
    <w:basedOn w:val="25"/>
    <w:uiPriority w:val="99"/>
    <w:rsid w:val="009F0F16"/>
    <w:rPr>
      <w:rFonts w:ascii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paragraph" w:customStyle="1" w:styleId="251">
    <w:name w:val="Основной текст (25)1"/>
    <w:basedOn w:val="a"/>
    <w:link w:val="25"/>
    <w:uiPriority w:val="99"/>
    <w:rsid w:val="009F0F16"/>
    <w:pPr>
      <w:shd w:val="clear" w:color="auto" w:fill="FFFFFF"/>
      <w:spacing w:line="192" w:lineRule="exact"/>
      <w:jc w:val="both"/>
    </w:pPr>
    <w:rPr>
      <w:rFonts w:eastAsiaTheme="minorHAnsi"/>
      <w:b/>
      <w:bCs/>
      <w:i/>
      <w:iCs/>
      <w:sz w:val="18"/>
      <w:szCs w:val="18"/>
      <w:lang w:eastAsia="en-US"/>
    </w:rPr>
  </w:style>
  <w:style w:type="character" w:customStyle="1" w:styleId="136">
    <w:name w:val="Основной текст (13) + Курсив6"/>
    <w:basedOn w:val="13"/>
    <w:uiPriority w:val="99"/>
    <w:rsid w:val="009F0F16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20">
    <w:name w:val="Основной текст (13) + Не полужирный2"/>
    <w:aliases w:val="Интервал 2 pt"/>
    <w:basedOn w:val="13"/>
    <w:uiPriority w:val="99"/>
    <w:rsid w:val="009F0F16"/>
    <w:rPr>
      <w:rFonts w:ascii="Times New Roman" w:hAnsi="Times New Roman" w:cs="Times New Roman"/>
      <w:b w:val="0"/>
      <w:bCs w:val="0"/>
      <w:spacing w:val="40"/>
      <w:sz w:val="18"/>
      <w:szCs w:val="18"/>
      <w:shd w:val="clear" w:color="auto" w:fill="FFFFFF"/>
    </w:rPr>
  </w:style>
  <w:style w:type="character" w:customStyle="1" w:styleId="890">
    <w:name w:val="Основной текст (8) + Полужирный9"/>
    <w:aliases w:val="Курсив10"/>
    <w:basedOn w:val="8"/>
    <w:uiPriority w:val="99"/>
    <w:rsid w:val="009F0F16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5">
    <w:name w:val="Основной текст (13) + Курсив5"/>
    <w:basedOn w:val="13"/>
    <w:uiPriority w:val="99"/>
    <w:rsid w:val="00AA6CC0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26">
    <w:name w:val="Основной текст (26)_"/>
    <w:basedOn w:val="a0"/>
    <w:link w:val="260"/>
    <w:uiPriority w:val="99"/>
    <w:locked/>
    <w:rsid w:val="00AA6CC0"/>
    <w:rPr>
      <w:rFonts w:ascii="Arial" w:hAnsi="Arial" w:cs="Arial"/>
      <w:spacing w:val="20"/>
      <w:sz w:val="12"/>
      <w:szCs w:val="12"/>
      <w:shd w:val="clear" w:color="auto" w:fill="FFFFFF"/>
    </w:rPr>
  </w:style>
  <w:style w:type="paragraph" w:customStyle="1" w:styleId="260">
    <w:name w:val="Основной текст (26)"/>
    <w:basedOn w:val="a"/>
    <w:link w:val="26"/>
    <w:uiPriority w:val="99"/>
    <w:rsid w:val="00AA6CC0"/>
    <w:pPr>
      <w:shd w:val="clear" w:color="auto" w:fill="FFFFFF"/>
      <w:spacing w:line="240" w:lineRule="atLeast"/>
      <w:jc w:val="both"/>
    </w:pPr>
    <w:rPr>
      <w:rFonts w:ascii="Arial" w:eastAsiaTheme="minorHAnsi" w:hAnsi="Arial" w:cs="Arial"/>
      <w:spacing w:val="20"/>
      <w:sz w:val="12"/>
      <w:szCs w:val="12"/>
      <w:lang w:eastAsia="en-US"/>
    </w:rPr>
  </w:style>
  <w:style w:type="character" w:customStyle="1" w:styleId="8Arial3">
    <w:name w:val="Основной текст (8) + Arial3"/>
    <w:aliases w:val="8 pt4,Полужирный8"/>
    <w:basedOn w:val="8"/>
    <w:uiPriority w:val="99"/>
    <w:rsid w:val="00AA6CC0"/>
    <w:rPr>
      <w:rFonts w:ascii="Arial" w:hAnsi="Arial" w:cs="Arial"/>
      <w:b/>
      <w:bCs/>
      <w:spacing w:val="0"/>
      <w:sz w:val="16"/>
      <w:szCs w:val="16"/>
      <w:shd w:val="clear" w:color="auto" w:fill="FFFFFF"/>
    </w:rPr>
  </w:style>
  <w:style w:type="character" w:customStyle="1" w:styleId="880">
    <w:name w:val="Основной текст (8) + Полужирный8"/>
    <w:aliases w:val="Курсив9"/>
    <w:basedOn w:val="8"/>
    <w:uiPriority w:val="99"/>
    <w:rsid w:val="00AA6CC0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71">
    <w:name w:val="Основной текст (8) + Полужирный7"/>
    <w:aliases w:val="Курсив8"/>
    <w:basedOn w:val="8"/>
    <w:uiPriority w:val="99"/>
    <w:rsid w:val="00AA6CC0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4">
    <w:name w:val="Основной текст (13) + Курсив4"/>
    <w:basedOn w:val="13"/>
    <w:uiPriority w:val="99"/>
    <w:rsid w:val="00AA6CC0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Arial1">
    <w:name w:val="Основной текст (8) + Arial1"/>
    <w:aliases w:val="8 pt2,Полужирный6"/>
    <w:basedOn w:val="8"/>
    <w:uiPriority w:val="99"/>
    <w:rsid w:val="004C4508"/>
    <w:rPr>
      <w:rFonts w:ascii="Arial" w:hAnsi="Arial" w:cs="Arial"/>
      <w:b/>
      <w:bCs/>
      <w:spacing w:val="0"/>
      <w:sz w:val="16"/>
      <w:szCs w:val="16"/>
      <w:shd w:val="clear" w:color="auto" w:fill="FFFFFF"/>
    </w:rPr>
  </w:style>
  <w:style w:type="character" w:customStyle="1" w:styleId="5">
    <w:name w:val="Заголовок №5"/>
    <w:basedOn w:val="a0"/>
    <w:uiPriority w:val="99"/>
    <w:rsid w:val="004C4508"/>
    <w:rPr>
      <w:rFonts w:ascii="Arial" w:hAnsi="Arial" w:cs="Arial"/>
      <w:b/>
      <w:bCs/>
      <w:noProof/>
      <w:spacing w:val="0"/>
      <w:sz w:val="40"/>
      <w:szCs w:val="40"/>
    </w:rPr>
  </w:style>
  <w:style w:type="character" w:customStyle="1" w:styleId="860">
    <w:name w:val="Основной текст (8) + Полужирный6"/>
    <w:aliases w:val="Курсив7"/>
    <w:basedOn w:val="8"/>
    <w:uiPriority w:val="99"/>
    <w:rsid w:val="004C4508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5">
    <w:name w:val="Основной текст (8) + Полужирный5"/>
    <w:aliases w:val="Курсив6"/>
    <w:basedOn w:val="8"/>
    <w:uiPriority w:val="99"/>
    <w:rsid w:val="004C4508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30">
    <w:name w:val="Основной текст (13) + Курсив3"/>
    <w:basedOn w:val="13"/>
    <w:uiPriority w:val="99"/>
    <w:rsid w:val="004C4508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41">
    <w:name w:val="Основной текст (8) + Полужирный4"/>
    <w:aliases w:val="Курсив5"/>
    <w:basedOn w:val="8"/>
    <w:uiPriority w:val="99"/>
    <w:rsid w:val="004C4508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paragraph" w:customStyle="1" w:styleId="p1">
    <w:name w:val="p1"/>
    <w:basedOn w:val="a"/>
    <w:rsid w:val="00851DBE"/>
    <w:pPr>
      <w:spacing w:before="100" w:beforeAutospacing="1" w:after="100" w:afterAutospacing="1"/>
    </w:pPr>
  </w:style>
  <w:style w:type="paragraph" w:customStyle="1" w:styleId="p6">
    <w:name w:val="p6"/>
    <w:basedOn w:val="a"/>
    <w:rsid w:val="00851DBE"/>
    <w:pPr>
      <w:spacing w:before="100" w:beforeAutospacing="1" w:after="100" w:afterAutospacing="1"/>
    </w:pPr>
  </w:style>
  <w:style w:type="character" w:customStyle="1" w:styleId="s1">
    <w:name w:val="s1"/>
    <w:basedOn w:val="a0"/>
    <w:rsid w:val="00851DBE"/>
  </w:style>
  <w:style w:type="paragraph" w:customStyle="1" w:styleId="p7">
    <w:name w:val="p7"/>
    <w:basedOn w:val="a"/>
    <w:rsid w:val="00851DBE"/>
    <w:pPr>
      <w:spacing w:before="100" w:beforeAutospacing="1" w:after="100" w:afterAutospacing="1"/>
    </w:pPr>
  </w:style>
  <w:style w:type="character" w:customStyle="1" w:styleId="s2">
    <w:name w:val="s2"/>
    <w:basedOn w:val="a0"/>
    <w:rsid w:val="00851DBE"/>
  </w:style>
  <w:style w:type="paragraph" w:customStyle="1" w:styleId="p8">
    <w:name w:val="p8"/>
    <w:basedOn w:val="a"/>
    <w:rsid w:val="00851DBE"/>
    <w:pPr>
      <w:spacing w:before="100" w:beforeAutospacing="1" w:after="100" w:afterAutospacing="1"/>
    </w:pPr>
  </w:style>
  <w:style w:type="character" w:customStyle="1" w:styleId="ac">
    <w:name w:val="Абзац списка Знак"/>
    <w:link w:val="ab"/>
    <w:uiPriority w:val="34"/>
    <w:locked/>
    <w:rsid w:val="00DB3B55"/>
    <w:rPr>
      <w:rFonts w:ascii="Calibri" w:eastAsia="Calibri" w:hAnsi="Calibri" w:cs="Times New Roman"/>
    </w:rPr>
  </w:style>
  <w:style w:type="character" w:styleId="af8">
    <w:name w:val="Strong"/>
    <w:basedOn w:val="a0"/>
    <w:qFormat/>
    <w:rsid w:val="002611F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4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71646F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71646F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07F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07FF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E07FF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E07FF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E07FF0"/>
    <w:rPr>
      <w:rFonts w:ascii="Calibri" w:eastAsia="Calibri" w:hAnsi="Calibri" w:cs="Times New Roman"/>
    </w:rPr>
  </w:style>
  <w:style w:type="paragraph" w:styleId="aa">
    <w:name w:val="Normal (Web)"/>
    <w:basedOn w:val="a"/>
    <w:uiPriority w:val="99"/>
    <w:unhideWhenUsed/>
    <w:rsid w:val="002E2DCD"/>
    <w:pPr>
      <w:spacing w:before="100" w:beforeAutospacing="1" w:after="100" w:afterAutospacing="1"/>
    </w:pPr>
  </w:style>
  <w:style w:type="paragraph" w:styleId="ab">
    <w:name w:val="List Paragraph"/>
    <w:basedOn w:val="a"/>
    <w:link w:val="ac"/>
    <w:uiPriority w:val="34"/>
    <w:qFormat/>
    <w:rsid w:val="002E2DC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6">
    <w:name w:val="c6"/>
    <w:basedOn w:val="a0"/>
    <w:rsid w:val="002E2DCD"/>
  </w:style>
  <w:style w:type="character" w:styleId="ad">
    <w:name w:val="Hyperlink"/>
    <w:rsid w:val="00207A19"/>
    <w:rPr>
      <w:color w:val="0000FF"/>
      <w:u w:val="single"/>
    </w:rPr>
  </w:style>
  <w:style w:type="character" w:customStyle="1" w:styleId="8">
    <w:name w:val="Основной текст (8)_"/>
    <w:basedOn w:val="a0"/>
    <w:link w:val="81"/>
    <w:uiPriority w:val="99"/>
    <w:rsid w:val="0010147A"/>
    <w:rPr>
      <w:rFonts w:ascii="Century Schoolbook" w:hAnsi="Century Schoolbook" w:cs="Century Schoolbook"/>
      <w:sz w:val="18"/>
      <w:szCs w:val="18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10147A"/>
    <w:pPr>
      <w:shd w:val="clear" w:color="auto" w:fill="FFFFFF"/>
      <w:spacing w:line="240" w:lineRule="atLeast"/>
    </w:pPr>
    <w:rPr>
      <w:rFonts w:ascii="Century Schoolbook" w:eastAsiaTheme="minorHAnsi" w:hAnsi="Century Schoolbook" w:cs="Century Schoolbook"/>
      <w:sz w:val="18"/>
      <w:szCs w:val="18"/>
      <w:lang w:eastAsia="en-US"/>
    </w:rPr>
  </w:style>
  <w:style w:type="character" w:customStyle="1" w:styleId="80">
    <w:name w:val="Основной текст (8) + Курсив"/>
    <w:basedOn w:val="8"/>
    <w:uiPriority w:val="99"/>
    <w:rsid w:val="0010147A"/>
    <w:rPr>
      <w:rFonts w:ascii="Century Schoolbook" w:hAnsi="Century Schoolbook" w:cs="Century Schoolbook"/>
      <w:i/>
      <w:iCs/>
      <w:spacing w:val="0"/>
      <w:sz w:val="18"/>
      <w:szCs w:val="18"/>
      <w:shd w:val="clear" w:color="auto" w:fill="FFFFFF"/>
    </w:rPr>
  </w:style>
  <w:style w:type="character" w:customStyle="1" w:styleId="87">
    <w:name w:val="Основной текст (8) + 7"/>
    <w:aliases w:val="5 pt20,Полужирный7,Основной текст (8) + Arial2,8 pt3"/>
    <w:basedOn w:val="8"/>
    <w:uiPriority w:val="99"/>
    <w:rsid w:val="0010147A"/>
    <w:rPr>
      <w:rFonts w:ascii="Century Schoolbook" w:hAnsi="Century Schoolbook" w:cs="Century Schoolbook"/>
      <w:b/>
      <w:bCs/>
      <w:spacing w:val="0"/>
      <w:sz w:val="15"/>
      <w:szCs w:val="15"/>
      <w:shd w:val="clear" w:color="auto" w:fill="FFFFFF"/>
    </w:rPr>
  </w:style>
  <w:style w:type="character" w:customStyle="1" w:styleId="835">
    <w:name w:val="Основной текст (8) + Курсив35"/>
    <w:basedOn w:val="8"/>
    <w:uiPriority w:val="99"/>
    <w:rsid w:val="0010147A"/>
    <w:rPr>
      <w:rFonts w:ascii="Century Schoolbook" w:hAnsi="Century Schoolbook" w:cs="Century Schoolbook"/>
      <w:i/>
      <w:iCs/>
      <w:spacing w:val="0"/>
      <w:sz w:val="18"/>
      <w:szCs w:val="18"/>
      <w:shd w:val="clear" w:color="auto" w:fill="FFFFFF"/>
    </w:rPr>
  </w:style>
  <w:style w:type="character" w:customStyle="1" w:styleId="apple-converted-space">
    <w:name w:val="apple-converted-space"/>
    <w:rsid w:val="00530439"/>
  </w:style>
  <w:style w:type="paragraph" w:customStyle="1" w:styleId="Default">
    <w:name w:val="Default"/>
    <w:rsid w:val="0053043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366C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366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1">
    <w:name w:val="c11"/>
    <w:basedOn w:val="a"/>
    <w:rsid w:val="00323FE1"/>
    <w:pPr>
      <w:spacing w:before="100" w:beforeAutospacing="1" w:after="100" w:afterAutospacing="1"/>
    </w:pPr>
  </w:style>
  <w:style w:type="character" w:customStyle="1" w:styleId="c3">
    <w:name w:val="c3"/>
    <w:basedOn w:val="a0"/>
    <w:rsid w:val="00323FE1"/>
  </w:style>
  <w:style w:type="character" w:customStyle="1" w:styleId="c2">
    <w:name w:val="c2"/>
    <w:basedOn w:val="a0"/>
    <w:rsid w:val="00323FE1"/>
  </w:style>
  <w:style w:type="paragraph" w:customStyle="1" w:styleId="c7">
    <w:name w:val="c7"/>
    <w:basedOn w:val="a"/>
    <w:rsid w:val="00323FE1"/>
    <w:pPr>
      <w:spacing w:before="100" w:beforeAutospacing="1" w:after="100" w:afterAutospacing="1"/>
    </w:pPr>
  </w:style>
  <w:style w:type="character" w:customStyle="1" w:styleId="c1">
    <w:name w:val="c1"/>
    <w:basedOn w:val="a0"/>
    <w:rsid w:val="00323FE1"/>
  </w:style>
  <w:style w:type="character" w:customStyle="1" w:styleId="c0">
    <w:name w:val="c0"/>
    <w:basedOn w:val="a0"/>
    <w:rsid w:val="00323FE1"/>
  </w:style>
  <w:style w:type="paragraph" w:customStyle="1" w:styleId="c17">
    <w:name w:val="c17"/>
    <w:basedOn w:val="a"/>
    <w:rsid w:val="00323FE1"/>
    <w:pPr>
      <w:spacing w:before="100" w:beforeAutospacing="1" w:after="100" w:afterAutospacing="1"/>
    </w:pPr>
  </w:style>
  <w:style w:type="paragraph" w:customStyle="1" w:styleId="c10">
    <w:name w:val="c10"/>
    <w:basedOn w:val="a"/>
    <w:rsid w:val="00323FE1"/>
    <w:pPr>
      <w:spacing w:before="100" w:beforeAutospacing="1" w:after="100" w:afterAutospacing="1"/>
    </w:pPr>
  </w:style>
  <w:style w:type="paragraph" w:customStyle="1" w:styleId="c9">
    <w:name w:val="c9"/>
    <w:basedOn w:val="a"/>
    <w:rsid w:val="00323FE1"/>
    <w:pPr>
      <w:spacing w:before="100" w:beforeAutospacing="1" w:after="100" w:afterAutospacing="1"/>
    </w:pPr>
  </w:style>
  <w:style w:type="paragraph" w:customStyle="1" w:styleId="c4">
    <w:name w:val="c4"/>
    <w:basedOn w:val="a"/>
    <w:rsid w:val="00323FE1"/>
    <w:pPr>
      <w:spacing w:before="100" w:beforeAutospacing="1" w:after="100" w:afterAutospacing="1"/>
    </w:pPr>
  </w:style>
  <w:style w:type="paragraph" w:customStyle="1" w:styleId="c16">
    <w:name w:val="c16"/>
    <w:basedOn w:val="a"/>
    <w:rsid w:val="00323FE1"/>
    <w:pPr>
      <w:spacing w:before="100" w:beforeAutospacing="1" w:after="100" w:afterAutospacing="1"/>
    </w:pPr>
  </w:style>
  <w:style w:type="paragraph" w:customStyle="1" w:styleId="c18">
    <w:name w:val="c18"/>
    <w:basedOn w:val="a"/>
    <w:rsid w:val="00323FE1"/>
    <w:pPr>
      <w:spacing w:before="100" w:beforeAutospacing="1" w:after="100" w:afterAutospacing="1"/>
    </w:pPr>
  </w:style>
  <w:style w:type="paragraph" w:customStyle="1" w:styleId="c15">
    <w:name w:val="c15"/>
    <w:basedOn w:val="a"/>
    <w:rsid w:val="00323FE1"/>
    <w:pPr>
      <w:spacing w:before="100" w:beforeAutospacing="1" w:after="100" w:afterAutospacing="1"/>
    </w:pPr>
  </w:style>
  <w:style w:type="paragraph" w:customStyle="1" w:styleId="line150">
    <w:name w:val="line150"/>
    <w:basedOn w:val="a"/>
    <w:uiPriority w:val="99"/>
    <w:rsid w:val="00DD1D67"/>
    <w:pPr>
      <w:spacing w:before="100" w:beforeAutospacing="1" w:after="100" w:afterAutospacing="1"/>
    </w:pPr>
  </w:style>
  <w:style w:type="character" w:customStyle="1" w:styleId="udouble">
    <w:name w:val="udouble"/>
    <w:rsid w:val="00DD1D67"/>
  </w:style>
  <w:style w:type="character" w:customStyle="1" w:styleId="litera">
    <w:name w:val="litera"/>
    <w:rsid w:val="00DD1D67"/>
  </w:style>
  <w:style w:type="character" w:customStyle="1" w:styleId="usingle">
    <w:name w:val="usingle"/>
    <w:rsid w:val="00DD1D67"/>
  </w:style>
  <w:style w:type="character" w:customStyle="1" w:styleId="wavyline">
    <w:name w:val="wavyline"/>
    <w:rsid w:val="00DD1D67"/>
  </w:style>
  <w:style w:type="character" w:customStyle="1" w:styleId="dotdashed">
    <w:name w:val="dotdashed"/>
    <w:rsid w:val="00DD1D67"/>
  </w:style>
  <w:style w:type="character" w:customStyle="1" w:styleId="w">
    <w:name w:val="w"/>
    <w:rsid w:val="00DD1D67"/>
  </w:style>
  <w:style w:type="character" w:styleId="af0">
    <w:name w:val="Emphasis"/>
    <w:uiPriority w:val="20"/>
    <w:qFormat/>
    <w:rsid w:val="00DD1D67"/>
    <w:rPr>
      <w:i/>
      <w:iCs/>
    </w:rPr>
  </w:style>
  <w:style w:type="character" w:customStyle="1" w:styleId="af1">
    <w:name w:val="Основной текст Знак"/>
    <w:link w:val="af2"/>
    <w:semiHidden/>
    <w:locked/>
    <w:rsid w:val="00E257FE"/>
    <w:rPr>
      <w:sz w:val="24"/>
      <w:szCs w:val="24"/>
      <w:u w:val="single"/>
    </w:rPr>
  </w:style>
  <w:style w:type="paragraph" w:styleId="af2">
    <w:name w:val="Body Text"/>
    <w:basedOn w:val="a"/>
    <w:link w:val="af1"/>
    <w:semiHidden/>
    <w:rsid w:val="00E257FE"/>
    <w:rPr>
      <w:rFonts w:asciiTheme="minorHAnsi" w:eastAsiaTheme="minorHAnsi" w:hAnsiTheme="minorHAnsi" w:cstheme="minorBidi"/>
      <w:u w:val="single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E257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 Spacing"/>
    <w:link w:val="af4"/>
    <w:uiPriority w:val="1"/>
    <w:qFormat/>
    <w:rsid w:val="00D24225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16">
    <w:name w:val="Font Style16"/>
    <w:basedOn w:val="a0"/>
    <w:uiPriority w:val="99"/>
    <w:rsid w:val="009C45D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4">
    <w:name w:val="Font Style14"/>
    <w:basedOn w:val="a0"/>
    <w:uiPriority w:val="99"/>
    <w:rsid w:val="009C45D6"/>
    <w:rPr>
      <w:rFonts w:ascii="MS Reference Sans Serif" w:hAnsi="MS Reference Sans Serif" w:cs="MS Reference Sans Serif"/>
      <w:b/>
      <w:bCs/>
      <w:spacing w:val="-10"/>
      <w:sz w:val="42"/>
      <w:szCs w:val="42"/>
    </w:rPr>
  </w:style>
  <w:style w:type="character" w:customStyle="1" w:styleId="FontStyle11">
    <w:name w:val="Font Style11"/>
    <w:basedOn w:val="a0"/>
    <w:uiPriority w:val="99"/>
    <w:rsid w:val="009C45D6"/>
    <w:rPr>
      <w:rFonts w:ascii="Arial Unicode MS" w:eastAsia="Arial Unicode MS" w:cs="Arial Unicode MS"/>
      <w:i/>
      <w:iCs/>
      <w:spacing w:val="30"/>
      <w:sz w:val="20"/>
      <w:szCs w:val="20"/>
    </w:rPr>
  </w:style>
  <w:style w:type="character" w:customStyle="1" w:styleId="FontStyle13">
    <w:name w:val="Font Style13"/>
    <w:basedOn w:val="a0"/>
    <w:uiPriority w:val="99"/>
    <w:rsid w:val="009C45D6"/>
    <w:rPr>
      <w:rFonts w:ascii="Arial Unicode MS" w:eastAsia="Arial Unicode MS" w:cs="Arial Unicode MS"/>
      <w:b/>
      <w:bCs/>
      <w:sz w:val="26"/>
      <w:szCs w:val="26"/>
    </w:rPr>
  </w:style>
  <w:style w:type="character" w:customStyle="1" w:styleId="FontStyle26">
    <w:name w:val="Font Style26"/>
    <w:basedOn w:val="a0"/>
    <w:uiPriority w:val="99"/>
    <w:rsid w:val="006758CC"/>
    <w:rPr>
      <w:rFonts w:ascii="Times New Roman" w:hAnsi="Times New Roman" w:cs="Times New Roman"/>
      <w:sz w:val="16"/>
      <w:szCs w:val="16"/>
    </w:rPr>
  </w:style>
  <w:style w:type="character" w:customStyle="1" w:styleId="FontStyle22">
    <w:name w:val="Font Style22"/>
    <w:basedOn w:val="a0"/>
    <w:uiPriority w:val="99"/>
    <w:rsid w:val="006758CC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basedOn w:val="a0"/>
    <w:uiPriority w:val="99"/>
    <w:rsid w:val="006758C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1">
    <w:name w:val="Font Style41"/>
    <w:basedOn w:val="a0"/>
    <w:uiPriority w:val="99"/>
    <w:rsid w:val="006758CC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19">
    <w:name w:val="Font Style19"/>
    <w:basedOn w:val="a0"/>
    <w:uiPriority w:val="99"/>
    <w:rsid w:val="006758CC"/>
    <w:rPr>
      <w:rFonts w:ascii="Microsoft Sans Serif" w:hAnsi="Microsoft Sans Serif" w:cs="Microsoft Sans Serif"/>
      <w:b/>
      <w:bCs/>
      <w:i/>
      <w:iCs/>
      <w:sz w:val="16"/>
      <w:szCs w:val="16"/>
    </w:rPr>
  </w:style>
  <w:style w:type="character" w:customStyle="1" w:styleId="FontStyle20">
    <w:name w:val="Font Style20"/>
    <w:basedOn w:val="a0"/>
    <w:uiPriority w:val="99"/>
    <w:rsid w:val="006758CC"/>
    <w:rPr>
      <w:rFonts w:ascii="Times New Roman" w:hAnsi="Times New Roman" w:cs="Times New Roman"/>
      <w:i/>
      <w:iCs/>
      <w:sz w:val="18"/>
      <w:szCs w:val="18"/>
    </w:rPr>
  </w:style>
  <w:style w:type="character" w:customStyle="1" w:styleId="c5">
    <w:name w:val="c5"/>
    <w:basedOn w:val="a0"/>
    <w:rsid w:val="00A64D5B"/>
  </w:style>
  <w:style w:type="character" w:customStyle="1" w:styleId="c25">
    <w:name w:val="c25"/>
    <w:basedOn w:val="a0"/>
    <w:rsid w:val="00A64D5B"/>
  </w:style>
  <w:style w:type="character" w:customStyle="1" w:styleId="7">
    <w:name w:val="Заголовок №7_"/>
    <w:basedOn w:val="a0"/>
    <w:link w:val="70"/>
    <w:uiPriority w:val="99"/>
    <w:rsid w:val="00D241DA"/>
    <w:rPr>
      <w:rFonts w:ascii="Arial" w:hAnsi="Arial" w:cs="Arial"/>
      <w:sz w:val="18"/>
      <w:szCs w:val="18"/>
      <w:shd w:val="clear" w:color="auto" w:fill="FFFFFF"/>
    </w:rPr>
  </w:style>
  <w:style w:type="character" w:customStyle="1" w:styleId="9">
    <w:name w:val="Основной текст (9)_"/>
    <w:basedOn w:val="a0"/>
    <w:link w:val="90"/>
    <w:uiPriority w:val="99"/>
    <w:rsid w:val="00D241DA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1pt">
    <w:name w:val="Основной текст + Интервал 1 pt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57">
    <w:name w:val="Основной текст + Полужирный57"/>
    <w:aliases w:val="Курсив60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9">
    <w:name w:val="Основной текст + Интервал 1 pt29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56">
    <w:name w:val="Основной текст + Полужирный56"/>
    <w:aliases w:val="Курсив59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55">
    <w:name w:val="Основной текст + Полужирный55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71">
    <w:name w:val="Заголовок №7 + Полужирный"/>
    <w:basedOn w:val="7"/>
    <w:uiPriority w:val="99"/>
    <w:rsid w:val="00D241DA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54">
    <w:name w:val="Основной текст + Полужирный54"/>
    <w:aliases w:val="Курсив58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8">
    <w:name w:val="Основной текст + Интервал 1 pt28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53">
    <w:name w:val="Основной текст + Полужирный53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1pt27">
    <w:name w:val="Основной текст + Интервал 1 pt27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52">
    <w:name w:val="Основной текст + Полужирный52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51">
    <w:name w:val="Основной текст + Полужирный51"/>
    <w:aliases w:val="Курсив57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1">
    <w:name w:val="Основной текст (11)_"/>
    <w:basedOn w:val="a0"/>
    <w:link w:val="110"/>
    <w:uiPriority w:val="99"/>
    <w:rsid w:val="00D241DA"/>
    <w:rPr>
      <w:rFonts w:ascii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111">
    <w:name w:val="Основной текст (11) + Не полужирный"/>
    <w:aliases w:val="Не курсив"/>
    <w:basedOn w:val="11"/>
    <w:uiPriority w:val="99"/>
    <w:rsid w:val="00D241DA"/>
    <w:rPr>
      <w:rFonts w:ascii="Times New Roman" w:hAnsi="Times New Roman" w:cs="Times New Roman"/>
      <w:b w:val="0"/>
      <w:bCs w:val="0"/>
      <w:i w:val="0"/>
      <w:iCs w:val="0"/>
      <w:sz w:val="19"/>
      <w:szCs w:val="19"/>
      <w:shd w:val="clear" w:color="auto" w:fill="FFFFFF"/>
    </w:rPr>
  </w:style>
  <w:style w:type="character" w:customStyle="1" w:styleId="91">
    <w:name w:val="Основной текст (9) + Не полужирный"/>
    <w:aliases w:val="Курсив56"/>
    <w:basedOn w:val="9"/>
    <w:uiPriority w:val="99"/>
    <w:rsid w:val="00D241DA"/>
    <w:rPr>
      <w:rFonts w:ascii="Arial" w:hAnsi="Arial" w:cs="Arial"/>
      <w:b w:val="0"/>
      <w:bCs w:val="0"/>
      <w:i/>
      <w:iCs/>
      <w:sz w:val="18"/>
      <w:szCs w:val="18"/>
      <w:shd w:val="clear" w:color="auto" w:fill="FFFFFF"/>
    </w:rPr>
  </w:style>
  <w:style w:type="character" w:customStyle="1" w:styleId="112">
    <w:name w:val="Основной текст (11) + Не курсив"/>
    <w:basedOn w:val="11"/>
    <w:uiPriority w:val="99"/>
    <w:rsid w:val="00D241DA"/>
    <w:rPr>
      <w:rFonts w:ascii="Times New Roman" w:hAnsi="Times New Roman" w:cs="Times New Roman"/>
      <w:b/>
      <w:bCs/>
      <w:i w:val="0"/>
      <w:iCs w:val="0"/>
      <w:sz w:val="19"/>
      <w:szCs w:val="19"/>
      <w:shd w:val="clear" w:color="auto" w:fill="FFFFFF"/>
    </w:rPr>
  </w:style>
  <w:style w:type="character" w:customStyle="1" w:styleId="50">
    <w:name w:val="Основной текст + Полужирный50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49">
    <w:name w:val="Основной текст + Полужирный49"/>
    <w:aliases w:val="Курсив55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6">
    <w:name w:val="Основной текст + Интервал 1 pt26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73">
    <w:name w:val="Заголовок №7 (3)_"/>
    <w:basedOn w:val="a0"/>
    <w:link w:val="730"/>
    <w:uiPriority w:val="99"/>
    <w:rsid w:val="00D241DA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731">
    <w:name w:val="Заголовок №7 (3) + Не полужирный"/>
    <w:aliases w:val="Курсив54"/>
    <w:basedOn w:val="73"/>
    <w:uiPriority w:val="99"/>
    <w:rsid w:val="00D241DA"/>
    <w:rPr>
      <w:rFonts w:ascii="Arial" w:hAnsi="Arial" w:cs="Arial"/>
      <w:b w:val="0"/>
      <w:bCs w:val="0"/>
      <w:i/>
      <w:iCs/>
      <w:sz w:val="18"/>
      <w:szCs w:val="18"/>
      <w:shd w:val="clear" w:color="auto" w:fill="FFFFFF"/>
    </w:rPr>
  </w:style>
  <w:style w:type="character" w:customStyle="1" w:styleId="12">
    <w:name w:val="Основной текст (12)_"/>
    <w:basedOn w:val="a0"/>
    <w:link w:val="120"/>
    <w:uiPriority w:val="99"/>
    <w:rsid w:val="00D241DA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21">
    <w:name w:val="Основной текст (12) + Не полужирный"/>
    <w:basedOn w:val="12"/>
    <w:uiPriority w:val="99"/>
    <w:rsid w:val="00D241DA"/>
    <w:rPr>
      <w:rFonts w:ascii="Times New Roman" w:hAnsi="Times New Roman" w:cs="Times New Roman"/>
      <w:b w:val="0"/>
      <w:bCs w:val="0"/>
      <w:sz w:val="19"/>
      <w:szCs w:val="19"/>
      <w:shd w:val="clear" w:color="auto" w:fill="FFFFFF"/>
    </w:rPr>
  </w:style>
  <w:style w:type="character" w:customStyle="1" w:styleId="1pt25">
    <w:name w:val="Основной текст + Интервал 1 pt25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48">
    <w:name w:val="Основной текст + Полужирный48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47">
    <w:name w:val="Основной текст + Полужирный47"/>
    <w:aliases w:val="Курсив53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82">
    <w:name w:val="Заголовок №8_"/>
    <w:basedOn w:val="a0"/>
    <w:link w:val="83"/>
    <w:uiPriority w:val="99"/>
    <w:rsid w:val="00D241DA"/>
    <w:rPr>
      <w:rFonts w:ascii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84">
    <w:name w:val="Заголовок №8 + Не курсив"/>
    <w:basedOn w:val="82"/>
    <w:uiPriority w:val="99"/>
    <w:rsid w:val="00D241DA"/>
    <w:rPr>
      <w:rFonts w:ascii="Times New Roman" w:hAnsi="Times New Roman" w:cs="Times New Roman"/>
      <w:b/>
      <w:bCs/>
      <w:i w:val="0"/>
      <w:iCs w:val="0"/>
      <w:sz w:val="19"/>
      <w:szCs w:val="19"/>
      <w:shd w:val="clear" w:color="auto" w:fill="FFFFFF"/>
    </w:rPr>
  </w:style>
  <w:style w:type="character" w:customStyle="1" w:styleId="46">
    <w:name w:val="Основной текст + Полужирный46"/>
    <w:aliases w:val="Курсив52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4">
    <w:name w:val="Основной текст + Интервал 1 pt24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45">
    <w:name w:val="Основной текст + Полужирный45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paragraph" w:customStyle="1" w:styleId="70">
    <w:name w:val="Заголовок №7"/>
    <w:basedOn w:val="a"/>
    <w:link w:val="7"/>
    <w:uiPriority w:val="99"/>
    <w:rsid w:val="00D241DA"/>
    <w:pPr>
      <w:shd w:val="clear" w:color="auto" w:fill="FFFFFF"/>
      <w:spacing w:before="180" w:after="180" w:line="240" w:lineRule="atLeast"/>
      <w:outlineLvl w:val="6"/>
    </w:pPr>
    <w:rPr>
      <w:rFonts w:ascii="Arial" w:eastAsiaTheme="minorHAnsi" w:hAnsi="Arial" w:cs="Arial"/>
      <w:sz w:val="18"/>
      <w:szCs w:val="18"/>
      <w:lang w:eastAsia="en-US"/>
    </w:rPr>
  </w:style>
  <w:style w:type="paragraph" w:customStyle="1" w:styleId="90">
    <w:name w:val="Основной текст (9)"/>
    <w:basedOn w:val="a"/>
    <w:link w:val="9"/>
    <w:uiPriority w:val="99"/>
    <w:rsid w:val="00D241DA"/>
    <w:pPr>
      <w:shd w:val="clear" w:color="auto" w:fill="FFFFFF"/>
      <w:spacing w:before="180" w:after="180" w:line="240" w:lineRule="atLeast"/>
    </w:pPr>
    <w:rPr>
      <w:rFonts w:ascii="Arial" w:eastAsiaTheme="minorHAnsi" w:hAnsi="Arial" w:cs="Arial"/>
      <w:b/>
      <w:bCs/>
      <w:sz w:val="18"/>
      <w:szCs w:val="18"/>
      <w:lang w:eastAsia="en-US"/>
    </w:rPr>
  </w:style>
  <w:style w:type="paragraph" w:customStyle="1" w:styleId="110">
    <w:name w:val="Основной текст (11)"/>
    <w:basedOn w:val="a"/>
    <w:link w:val="11"/>
    <w:uiPriority w:val="99"/>
    <w:rsid w:val="00D241DA"/>
    <w:pPr>
      <w:shd w:val="clear" w:color="auto" w:fill="FFFFFF"/>
      <w:spacing w:line="192" w:lineRule="exact"/>
      <w:ind w:firstLine="280"/>
      <w:jc w:val="both"/>
    </w:pPr>
    <w:rPr>
      <w:rFonts w:eastAsiaTheme="minorHAnsi"/>
      <w:b/>
      <w:bCs/>
      <w:i/>
      <w:iCs/>
      <w:sz w:val="19"/>
      <w:szCs w:val="19"/>
      <w:lang w:eastAsia="en-US"/>
    </w:rPr>
  </w:style>
  <w:style w:type="paragraph" w:customStyle="1" w:styleId="730">
    <w:name w:val="Заголовок №7 (3)"/>
    <w:basedOn w:val="a"/>
    <w:link w:val="73"/>
    <w:uiPriority w:val="99"/>
    <w:rsid w:val="00D241DA"/>
    <w:pPr>
      <w:shd w:val="clear" w:color="auto" w:fill="FFFFFF"/>
      <w:spacing w:before="180" w:after="120" w:line="240" w:lineRule="atLeast"/>
      <w:outlineLvl w:val="6"/>
    </w:pPr>
    <w:rPr>
      <w:rFonts w:ascii="Arial" w:eastAsiaTheme="minorHAnsi" w:hAnsi="Arial" w:cs="Arial"/>
      <w:b/>
      <w:bCs/>
      <w:sz w:val="18"/>
      <w:szCs w:val="18"/>
      <w:lang w:eastAsia="en-US"/>
    </w:rPr>
  </w:style>
  <w:style w:type="paragraph" w:customStyle="1" w:styleId="120">
    <w:name w:val="Основной текст (12)"/>
    <w:basedOn w:val="a"/>
    <w:link w:val="12"/>
    <w:uiPriority w:val="99"/>
    <w:rsid w:val="00D241DA"/>
    <w:pPr>
      <w:shd w:val="clear" w:color="auto" w:fill="FFFFFF"/>
      <w:spacing w:line="192" w:lineRule="exact"/>
      <w:ind w:firstLine="280"/>
      <w:jc w:val="both"/>
    </w:pPr>
    <w:rPr>
      <w:rFonts w:eastAsiaTheme="minorHAnsi"/>
      <w:b/>
      <w:bCs/>
      <w:sz w:val="19"/>
      <w:szCs w:val="19"/>
      <w:lang w:eastAsia="en-US"/>
    </w:rPr>
  </w:style>
  <w:style w:type="paragraph" w:customStyle="1" w:styleId="83">
    <w:name w:val="Заголовок №8"/>
    <w:basedOn w:val="a"/>
    <w:link w:val="82"/>
    <w:uiPriority w:val="99"/>
    <w:rsid w:val="00D241DA"/>
    <w:pPr>
      <w:shd w:val="clear" w:color="auto" w:fill="FFFFFF"/>
      <w:spacing w:line="192" w:lineRule="exact"/>
      <w:jc w:val="both"/>
      <w:outlineLvl w:val="7"/>
    </w:pPr>
    <w:rPr>
      <w:rFonts w:eastAsiaTheme="minorHAnsi"/>
      <w:b/>
      <w:bCs/>
      <w:i/>
      <w:iCs/>
      <w:sz w:val="19"/>
      <w:szCs w:val="19"/>
      <w:lang w:eastAsia="en-US"/>
    </w:rPr>
  </w:style>
  <w:style w:type="character" w:customStyle="1" w:styleId="af4">
    <w:name w:val="Без интервала Знак"/>
    <w:basedOn w:val="a0"/>
    <w:link w:val="af3"/>
    <w:uiPriority w:val="1"/>
    <w:rsid w:val="004402A2"/>
    <w:rPr>
      <w:rFonts w:eastAsiaTheme="minorEastAsia"/>
      <w:lang w:eastAsia="ru-RU"/>
    </w:rPr>
  </w:style>
  <w:style w:type="character" w:customStyle="1" w:styleId="8350">
    <w:name w:val="Основной текст (8) + Полужирный35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af5">
    <w:name w:val="Сноска_"/>
    <w:basedOn w:val="a0"/>
    <w:link w:val="af6"/>
    <w:uiPriority w:val="99"/>
    <w:rsid w:val="000B78ED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af7">
    <w:name w:val="Сноска + Курсив"/>
    <w:basedOn w:val="af5"/>
    <w:uiPriority w:val="99"/>
    <w:rsid w:val="000B78ED"/>
    <w:rPr>
      <w:rFonts w:ascii="Times New Roman" w:hAnsi="Times New Roman" w:cs="Times New Roman"/>
      <w:i/>
      <w:iCs/>
      <w:sz w:val="18"/>
      <w:szCs w:val="18"/>
      <w:shd w:val="clear" w:color="auto" w:fill="FFFFFF"/>
    </w:rPr>
  </w:style>
  <w:style w:type="paragraph" w:customStyle="1" w:styleId="af6">
    <w:name w:val="Сноска"/>
    <w:basedOn w:val="a"/>
    <w:link w:val="af5"/>
    <w:uiPriority w:val="99"/>
    <w:rsid w:val="000B78ED"/>
    <w:pPr>
      <w:shd w:val="clear" w:color="auto" w:fill="FFFFFF"/>
      <w:spacing w:line="211" w:lineRule="exact"/>
      <w:ind w:firstLine="280"/>
    </w:pPr>
    <w:rPr>
      <w:rFonts w:eastAsiaTheme="minorHAnsi"/>
      <w:sz w:val="18"/>
      <w:szCs w:val="18"/>
      <w:lang w:eastAsia="en-US"/>
    </w:rPr>
  </w:style>
  <w:style w:type="character" w:customStyle="1" w:styleId="13">
    <w:name w:val="Основной текст (13)_"/>
    <w:basedOn w:val="a0"/>
    <w:link w:val="131"/>
    <w:uiPriority w:val="99"/>
    <w:rsid w:val="000B78ED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834">
    <w:name w:val="Основной текст (8) + Полужирный34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paragraph" w:customStyle="1" w:styleId="131">
    <w:name w:val="Основной текст (13)1"/>
    <w:basedOn w:val="a"/>
    <w:link w:val="13"/>
    <w:uiPriority w:val="99"/>
    <w:rsid w:val="000B78ED"/>
    <w:pPr>
      <w:shd w:val="clear" w:color="auto" w:fill="FFFFFF"/>
      <w:spacing w:line="240" w:lineRule="atLeast"/>
      <w:ind w:hanging="480"/>
      <w:jc w:val="both"/>
    </w:pPr>
    <w:rPr>
      <w:rFonts w:eastAsiaTheme="minorHAnsi"/>
      <w:b/>
      <w:bCs/>
      <w:sz w:val="18"/>
      <w:szCs w:val="18"/>
      <w:lang w:eastAsia="en-US"/>
    </w:rPr>
  </w:style>
  <w:style w:type="character" w:customStyle="1" w:styleId="816">
    <w:name w:val="Основной текст (8) + Курсив16"/>
    <w:basedOn w:val="8"/>
    <w:uiPriority w:val="99"/>
    <w:rsid w:val="000B78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33">
    <w:name w:val="Основной текст (8) + Полужирный33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4">
    <w:name w:val="Основной текст (8) + Курсив14"/>
    <w:basedOn w:val="8"/>
    <w:uiPriority w:val="99"/>
    <w:rsid w:val="000B78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31">
    <w:name w:val="Основной текст (8) + Полужирный31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30">
    <w:name w:val="Основной текст (8) + Полужирный30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3">
    <w:name w:val="Основной текст (8) + Курсив13"/>
    <w:basedOn w:val="8"/>
    <w:uiPriority w:val="99"/>
    <w:rsid w:val="000B78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12">
    <w:name w:val="Основной текст (8) + Курсив12"/>
    <w:basedOn w:val="8"/>
    <w:uiPriority w:val="99"/>
    <w:rsid w:val="000B78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27">
    <w:name w:val="Основной текст (8) + Полужирный27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7">
    <w:name w:val="Основной текст (8) + Курсив17"/>
    <w:basedOn w:val="8"/>
    <w:uiPriority w:val="99"/>
    <w:rsid w:val="002F43DC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92">
    <w:name w:val="Подпись к картинке + 9"/>
    <w:aliases w:val="5 pt,Полужирный,Курсив"/>
    <w:basedOn w:val="a0"/>
    <w:uiPriority w:val="99"/>
    <w:rsid w:val="002F43DC"/>
    <w:rPr>
      <w:rFonts w:ascii="Times New Roman" w:hAnsi="Times New Roman" w:cs="Times New Roman"/>
      <w:b/>
      <w:bCs/>
      <w:i/>
      <w:iCs/>
      <w:spacing w:val="0"/>
      <w:sz w:val="19"/>
      <w:szCs w:val="19"/>
    </w:rPr>
  </w:style>
  <w:style w:type="character" w:customStyle="1" w:styleId="832">
    <w:name w:val="Основной текст (8) + Полужирный32"/>
    <w:basedOn w:val="8"/>
    <w:uiPriority w:val="99"/>
    <w:rsid w:val="002F43DC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9">
    <w:name w:val="Основной текст (8) + Полужирный29"/>
    <w:basedOn w:val="8"/>
    <w:uiPriority w:val="99"/>
    <w:rsid w:val="0051733A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8">
    <w:name w:val="Основной текст (8) + Полужирный28"/>
    <w:aliases w:val="Курсив18"/>
    <w:basedOn w:val="8"/>
    <w:uiPriority w:val="99"/>
    <w:rsid w:val="0051733A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7">
    <w:name w:val="Основной текст (17)_"/>
    <w:basedOn w:val="a0"/>
    <w:link w:val="170"/>
    <w:uiPriority w:val="99"/>
    <w:locked/>
    <w:rsid w:val="0051733A"/>
    <w:rPr>
      <w:rFonts w:ascii="Times New Roman" w:hAnsi="Times New Roman" w:cs="Times New Roman"/>
      <w:i/>
      <w:iCs/>
      <w:sz w:val="18"/>
      <w:szCs w:val="18"/>
      <w:shd w:val="clear" w:color="auto" w:fill="FFFFFF"/>
    </w:rPr>
  </w:style>
  <w:style w:type="paragraph" w:customStyle="1" w:styleId="170">
    <w:name w:val="Основной текст (17)"/>
    <w:basedOn w:val="a"/>
    <w:link w:val="17"/>
    <w:uiPriority w:val="99"/>
    <w:rsid w:val="0051733A"/>
    <w:pPr>
      <w:shd w:val="clear" w:color="auto" w:fill="FFFFFF"/>
      <w:spacing w:line="192" w:lineRule="exact"/>
      <w:jc w:val="both"/>
    </w:pPr>
    <w:rPr>
      <w:rFonts w:eastAsiaTheme="minorHAnsi"/>
      <w:i/>
      <w:iCs/>
      <w:sz w:val="18"/>
      <w:szCs w:val="18"/>
      <w:lang w:eastAsia="en-US"/>
    </w:rPr>
  </w:style>
  <w:style w:type="character" w:customStyle="1" w:styleId="18">
    <w:name w:val="Основной текст (18)_"/>
    <w:basedOn w:val="a0"/>
    <w:link w:val="181"/>
    <w:uiPriority w:val="99"/>
    <w:locked/>
    <w:rsid w:val="00A84F75"/>
    <w:rPr>
      <w:rFonts w:ascii="Arial" w:hAnsi="Arial" w:cs="Arial"/>
      <w:sz w:val="12"/>
      <w:szCs w:val="12"/>
      <w:shd w:val="clear" w:color="auto" w:fill="FFFFFF"/>
    </w:rPr>
  </w:style>
  <w:style w:type="character" w:customStyle="1" w:styleId="811">
    <w:name w:val="Основной текст (8) + Курсив11"/>
    <w:basedOn w:val="8"/>
    <w:uiPriority w:val="99"/>
    <w:rsid w:val="00A84F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paragraph" w:customStyle="1" w:styleId="181">
    <w:name w:val="Основной текст (18)1"/>
    <w:basedOn w:val="a"/>
    <w:link w:val="18"/>
    <w:uiPriority w:val="99"/>
    <w:rsid w:val="00A84F75"/>
    <w:pPr>
      <w:shd w:val="clear" w:color="auto" w:fill="FFFFFF"/>
      <w:spacing w:line="240" w:lineRule="atLeast"/>
    </w:pPr>
    <w:rPr>
      <w:rFonts w:ascii="Arial" w:eastAsiaTheme="minorHAnsi" w:hAnsi="Arial" w:cs="Arial"/>
      <w:sz w:val="12"/>
      <w:szCs w:val="12"/>
      <w:lang w:eastAsia="en-US"/>
    </w:rPr>
  </w:style>
  <w:style w:type="character" w:customStyle="1" w:styleId="826">
    <w:name w:val="Основной текст (8) + Полужирный26"/>
    <w:basedOn w:val="8"/>
    <w:uiPriority w:val="99"/>
    <w:rsid w:val="00A84F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5">
    <w:name w:val="Основной текст (8) + Полужирный25"/>
    <w:aliases w:val="Курсив17"/>
    <w:basedOn w:val="8"/>
    <w:uiPriority w:val="99"/>
    <w:rsid w:val="00A84F75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10">
    <w:name w:val="Основной текст (8) + Курсив10"/>
    <w:basedOn w:val="8"/>
    <w:uiPriority w:val="99"/>
    <w:rsid w:val="00A84F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24">
    <w:name w:val="Основной текст (8) + Полужирный24"/>
    <w:basedOn w:val="8"/>
    <w:uiPriority w:val="99"/>
    <w:rsid w:val="00DB16E9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3">
    <w:name w:val="Основной текст (8) + Полужирный23"/>
    <w:aliases w:val="Курсив16"/>
    <w:basedOn w:val="8"/>
    <w:uiPriority w:val="99"/>
    <w:rsid w:val="00DB16E9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9">
    <w:name w:val="Основной текст (8) + Курсив9"/>
    <w:basedOn w:val="8"/>
    <w:uiPriority w:val="99"/>
    <w:rsid w:val="00DB16E9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20">
    <w:name w:val="Основной текст (20)_"/>
    <w:basedOn w:val="a0"/>
    <w:link w:val="200"/>
    <w:uiPriority w:val="99"/>
    <w:locked/>
    <w:rsid w:val="00DB16E9"/>
    <w:rPr>
      <w:rFonts w:ascii="Arial" w:hAnsi="Arial" w:cs="Arial"/>
      <w:spacing w:val="20"/>
      <w:sz w:val="12"/>
      <w:szCs w:val="12"/>
      <w:shd w:val="clear" w:color="auto" w:fill="FFFFFF"/>
    </w:rPr>
  </w:style>
  <w:style w:type="paragraph" w:customStyle="1" w:styleId="200">
    <w:name w:val="Основной текст (20)"/>
    <w:basedOn w:val="a"/>
    <w:link w:val="20"/>
    <w:uiPriority w:val="99"/>
    <w:rsid w:val="00DB16E9"/>
    <w:pPr>
      <w:shd w:val="clear" w:color="auto" w:fill="FFFFFF"/>
      <w:spacing w:line="240" w:lineRule="atLeast"/>
      <w:jc w:val="both"/>
    </w:pPr>
    <w:rPr>
      <w:rFonts w:ascii="Arial" w:eastAsiaTheme="minorHAnsi" w:hAnsi="Arial" w:cs="Arial"/>
      <w:spacing w:val="20"/>
      <w:sz w:val="12"/>
      <w:szCs w:val="12"/>
      <w:lang w:eastAsia="en-US"/>
    </w:rPr>
  </w:style>
  <w:style w:type="character" w:customStyle="1" w:styleId="822">
    <w:name w:val="Основной текст (8) + Полужирный22"/>
    <w:basedOn w:val="8"/>
    <w:uiPriority w:val="99"/>
    <w:rsid w:val="00DB16E9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8">
    <w:name w:val="Основной текст (8) + Курсив8"/>
    <w:basedOn w:val="8"/>
    <w:uiPriority w:val="99"/>
    <w:rsid w:val="00DB16E9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 (13) + Курсив"/>
    <w:basedOn w:val="13"/>
    <w:uiPriority w:val="99"/>
    <w:rsid w:val="00DB16E9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21">
    <w:name w:val="Основной текст (8) + Полужирный21"/>
    <w:basedOn w:val="8"/>
    <w:uiPriority w:val="99"/>
    <w:rsid w:val="00DB16E9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70">
    <w:name w:val="Основной текст (8) + Курсив7"/>
    <w:basedOn w:val="8"/>
    <w:uiPriority w:val="99"/>
    <w:rsid w:val="00DB16E9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6">
    <w:name w:val="Основной текст (8) + Курсив6"/>
    <w:basedOn w:val="8"/>
    <w:uiPriority w:val="99"/>
    <w:rsid w:val="00DB16E9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13Arial">
    <w:name w:val="Основной текст (13) + Arial"/>
    <w:aliases w:val="8 pt"/>
    <w:basedOn w:val="13"/>
    <w:uiPriority w:val="99"/>
    <w:rsid w:val="00D21D75"/>
    <w:rPr>
      <w:rFonts w:ascii="Arial" w:hAnsi="Arial" w:cs="Arial"/>
      <w:b/>
      <w:bCs/>
      <w:spacing w:val="0"/>
      <w:sz w:val="16"/>
      <w:szCs w:val="16"/>
      <w:shd w:val="clear" w:color="auto" w:fill="FFFFFF"/>
    </w:rPr>
  </w:style>
  <w:style w:type="character" w:customStyle="1" w:styleId="820">
    <w:name w:val="Основной текст (8) + Полужирный20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9">
    <w:name w:val="Основной текст (8) + Полужирный19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8">
    <w:name w:val="Основной текст (8) + Полужирный18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40">
    <w:name w:val="Основной текст (8) + Курсив4"/>
    <w:basedOn w:val="8"/>
    <w:uiPriority w:val="99"/>
    <w:rsid w:val="00D21D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22">
    <w:name w:val="Основной текст (22)_"/>
    <w:basedOn w:val="a0"/>
    <w:link w:val="220"/>
    <w:uiPriority w:val="99"/>
    <w:locked/>
    <w:rsid w:val="00D21D75"/>
    <w:rPr>
      <w:rFonts w:ascii="Arial" w:hAnsi="Arial" w:cs="Arial"/>
      <w:spacing w:val="20"/>
      <w:sz w:val="12"/>
      <w:szCs w:val="12"/>
      <w:shd w:val="clear" w:color="auto" w:fill="FFFFFF"/>
    </w:rPr>
  </w:style>
  <w:style w:type="paragraph" w:customStyle="1" w:styleId="220">
    <w:name w:val="Основной текст (22)"/>
    <w:basedOn w:val="a"/>
    <w:link w:val="22"/>
    <w:uiPriority w:val="99"/>
    <w:rsid w:val="00D21D75"/>
    <w:pPr>
      <w:shd w:val="clear" w:color="auto" w:fill="FFFFFF"/>
      <w:spacing w:line="240" w:lineRule="atLeast"/>
      <w:jc w:val="both"/>
    </w:pPr>
    <w:rPr>
      <w:rFonts w:ascii="Arial" w:eastAsiaTheme="minorHAnsi" w:hAnsi="Arial" w:cs="Arial"/>
      <w:spacing w:val="20"/>
      <w:sz w:val="12"/>
      <w:szCs w:val="12"/>
      <w:lang w:eastAsia="en-US"/>
    </w:rPr>
  </w:style>
  <w:style w:type="character" w:customStyle="1" w:styleId="836">
    <w:name w:val="Основной текст (8) + Курсив3"/>
    <w:basedOn w:val="8"/>
    <w:uiPriority w:val="99"/>
    <w:rsid w:val="00D21D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170">
    <w:name w:val="Основной текст (8) + Полужирный17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a">
    <w:name w:val="Основной текст (8) + Курсив2"/>
    <w:basedOn w:val="8"/>
    <w:uiPriority w:val="99"/>
    <w:rsid w:val="00D21D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160">
    <w:name w:val="Основной текст (8) + Полужирный16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5">
    <w:name w:val="Основной текст (8) + Полужирный15"/>
    <w:aliases w:val="Курсив15"/>
    <w:basedOn w:val="8"/>
    <w:uiPriority w:val="99"/>
    <w:rsid w:val="00D21D75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1a">
    <w:name w:val="Основной текст (8) + Курсив1"/>
    <w:basedOn w:val="8"/>
    <w:uiPriority w:val="99"/>
    <w:rsid w:val="00D21D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138">
    <w:name w:val="Основной текст (13) + Курсив8"/>
    <w:basedOn w:val="13"/>
    <w:uiPriority w:val="99"/>
    <w:rsid w:val="00D21D75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140">
    <w:name w:val="Основной текст (8) + Полужирный14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30">
    <w:name w:val="Основной текст (8) + Полужирный13"/>
    <w:aliases w:val="Курсив14"/>
    <w:basedOn w:val="8"/>
    <w:uiPriority w:val="99"/>
    <w:rsid w:val="00646192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2">
    <w:name w:val="Основной текст (13)"/>
    <w:basedOn w:val="13"/>
    <w:uiPriority w:val="99"/>
    <w:rsid w:val="00646192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20">
    <w:name w:val="Основной текст (8) + Полужирный12"/>
    <w:aliases w:val="Курсив13"/>
    <w:basedOn w:val="8"/>
    <w:uiPriority w:val="99"/>
    <w:rsid w:val="00646192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Consolas">
    <w:name w:val="Основной текст (8) + Consolas"/>
    <w:aliases w:val="8 pt6,Интервал 0 pt"/>
    <w:basedOn w:val="8"/>
    <w:uiPriority w:val="99"/>
    <w:rsid w:val="009F0F16"/>
    <w:rPr>
      <w:rFonts w:ascii="Consolas" w:hAnsi="Consolas" w:cs="Consolas"/>
      <w:spacing w:val="-10"/>
      <w:sz w:val="16"/>
      <w:szCs w:val="16"/>
      <w:shd w:val="clear" w:color="auto" w:fill="FFFFFF"/>
    </w:rPr>
  </w:style>
  <w:style w:type="character" w:customStyle="1" w:styleId="24">
    <w:name w:val="Основной текст (24)_"/>
    <w:basedOn w:val="a0"/>
    <w:link w:val="240"/>
    <w:uiPriority w:val="99"/>
    <w:locked/>
    <w:rsid w:val="009F0F16"/>
    <w:rPr>
      <w:rFonts w:ascii="Arial" w:hAnsi="Arial" w:cs="Arial"/>
      <w:spacing w:val="20"/>
      <w:sz w:val="12"/>
      <w:szCs w:val="12"/>
      <w:shd w:val="clear" w:color="auto" w:fill="FFFFFF"/>
    </w:rPr>
  </w:style>
  <w:style w:type="paragraph" w:customStyle="1" w:styleId="240">
    <w:name w:val="Основной текст (24)"/>
    <w:basedOn w:val="a"/>
    <w:link w:val="24"/>
    <w:uiPriority w:val="99"/>
    <w:rsid w:val="009F0F16"/>
    <w:pPr>
      <w:shd w:val="clear" w:color="auto" w:fill="FFFFFF"/>
      <w:spacing w:line="240" w:lineRule="atLeast"/>
      <w:jc w:val="both"/>
    </w:pPr>
    <w:rPr>
      <w:rFonts w:ascii="Arial" w:eastAsiaTheme="minorHAnsi" w:hAnsi="Arial" w:cs="Arial"/>
      <w:spacing w:val="20"/>
      <w:sz w:val="12"/>
      <w:szCs w:val="12"/>
      <w:lang w:eastAsia="en-US"/>
    </w:rPr>
  </w:style>
  <w:style w:type="character" w:customStyle="1" w:styleId="8Arial">
    <w:name w:val="Основной текст (8) + Arial"/>
    <w:aliases w:val="8 pt5,Полужирный9"/>
    <w:basedOn w:val="8"/>
    <w:uiPriority w:val="99"/>
    <w:rsid w:val="009F0F16"/>
    <w:rPr>
      <w:rFonts w:ascii="Arial" w:hAnsi="Arial" w:cs="Arial"/>
      <w:b/>
      <w:bCs/>
      <w:spacing w:val="0"/>
      <w:sz w:val="16"/>
      <w:szCs w:val="16"/>
      <w:shd w:val="clear" w:color="auto" w:fill="FFFFFF"/>
    </w:rPr>
  </w:style>
  <w:style w:type="character" w:customStyle="1" w:styleId="8110">
    <w:name w:val="Основной текст (8) + Полужирный11"/>
    <w:aliases w:val="Курсив12"/>
    <w:basedOn w:val="8"/>
    <w:uiPriority w:val="99"/>
    <w:rsid w:val="009F0F16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3">
    <w:name w:val="Основной текст (13) + Не полужирный"/>
    <w:basedOn w:val="13"/>
    <w:uiPriority w:val="99"/>
    <w:rsid w:val="009F0F16"/>
    <w:rPr>
      <w:rFonts w:ascii="Times New Roman" w:hAnsi="Times New Roman" w:cs="Times New Roman"/>
      <w:b w:val="0"/>
      <w:bCs w:val="0"/>
      <w:spacing w:val="0"/>
      <w:sz w:val="18"/>
      <w:szCs w:val="18"/>
      <w:shd w:val="clear" w:color="auto" w:fill="FFFFFF"/>
    </w:rPr>
  </w:style>
  <w:style w:type="character" w:customStyle="1" w:styleId="137">
    <w:name w:val="Основной текст (13) + Курсив7"/>
    <w:basedOn w:val="13"/>
    <w:uiPriority w:val="99"/>
    <w:rsid w:val="009F0F16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100">
    <w:name w:val="Основной текст (8) + Полужирный10"/>
    <w:aliases w:val="Курсив11"/>
    <w:basedOn w:val="8"/>
    <w:uiPriority w:val="99"/>
    <w:rsid w:val="009F0F16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 (25)_"/>
    <w:basedOn w:val="a0"/>
    <w:link w:val="251"/>
    <w:uiPriority w:val="99"/>
    <w:locked/>
    <w:rsid w:val="009F0F16"/>
    <w:rPr>
      <w:rFonts w:ascii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character" w:customStyle="1" w:styleId="250">
    <w:name w:val="Основной текст (25) + Не курсив"/>
    <w:basedOn w:val="25"/>
    <w:uiPriority w:val="99"/>
    <w:rsid w:val="009F0F16"/>
    <w:rPr>
      <w:rFonts w:ascii="Times New Roman" w:hAnsi="Times New Roman" w:cs="Times New Roman"/>
      <w:b/>
      <w:bCs/>
      <w:i w:val="0"/>
      <w:iCs w:val="0"/>
      <w:sz w:val="18"/>
      <w:szCs w:val="18"/>
      <w:shd w:val="clear" w:color="auto" w:fill="FFFFFF"/>
    </w:rPr>
  </w:style>
  <w:style w:type="character" w:customStyle="1" w:styleId="252">
    <w:name w:val="Основной текст (25)"/>
    <w:basedOn w:val="25"/>
    <w:uiPriority w:val="99"/>
    <w:rsid w:val="009F0F16"/>
    <w:rPr>
      <w:rFonts w:ascii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paragraph" w:customStyle="1" w:styleId="251">
    <w:name w:val="Основной текст (25)1"/>
    <w:basedOn w:val="a"/>
    <w:link w:val="25"/>
    <w:uiPriority w:val="99"/>
    <w:rsid w:val="009F0F16"/>
    <w:pPr>
      <w:shd w:val="clear" w:color="auto" w:fill="FFFFFF"/>
      <w:spacing w:line="192" w:lineRule="exact"/>
      <w:jc w:val="both"/>
    </w:pPr>
    <w:rPr>
      <w:rFonts w:eastAsiaTheme="minorHAnsi"/>
      <w:b/>
      <w:bCs/>
      <w:i/>
      <w:iCs/>
      <w:sz w:val="18"/>
      <w:szCs w:val="18"/>
      <w:lang w:eastAsia="en-US"/>
    </w:rPr>
  </w:style>
  <w:style w:type="character" w:customStyle="1" w:styleId="136">
    <w:name w:val="Основной текст (13) + Курсив6"/>
    <w:basedOn w:val="13"/>
    <w:uiPriority w:val="99"/>
    <w:rsid w:val="009F0F16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20">
    <w:name w:val="Основной текст (13) + Не полужирный2"/>
    <w:aliases w:val="Интервал 2 pt"/>
    <w:basedOn w:val="13"/>
    <w:uiPriority w:val="99"/>
    <w:rsid w:val="009F0F16"/>
    <w:rPr>
      <w:rFonts w:ascii="Times New Roman" w:hAnsi="Times New Roman" w:cs="Times New Roman"/>
      <w:b w:val="0"/>
      <w:bCs w:val="0"/>
      <w:spacing w:val="40"/>
      <w:sz w:val="18"/>
      <w:szCs w:val="18"/>
      <w:shd w:val="clear" w:color="auto" w:fill="FFFFFF"/>
    </w:rPr>
  </w:style>
  <w:style w:type="character" w:customStyle="1" w:styleId="890">
    <w:name w:val="Основной текст (8) + Полужирный9"/>
    <w:aliases w:val="Курсив10"/>
    <w:basedOn w:val="8"/>
    <w:uiPriority w:val="99"/>
    <w:rsid w:val="009F0F16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5">
    <w:name w:val="Основной текст (13) + Курсив5"/>
    <w:basedOn w:val="13"/>
    <w:uiPriority w:val="99"/>
    <w:rsid w:val="00AA6CC0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26">
    <w:name w:val="Основной текст (26)_"/>
    <w:basedOn w:val="a0"/>
    <w:link w:val="260"/>
    <w:uiPriority w:val="99"/>
    <w:locked/>
    <w:rsid w:val="00AA6CC0"/>
    <w:rPr>
      <w:rFonts w:ascii="Arial" w:hAnsi="Arial" w:cs="Arial"/>
      <w:spacing w:val="20"/>
      <w:sz w:val="12"/>
      <w:szCs w:val="12"/>
      <w:shd w:val="clear" w:color="auto" w:fill="FFFFFF"/>
    </w:rPr>
  </w:style>
  <w:style w:type="paragraph" w:customStyle="1" w:styleId="260">
    <w:name w:val="Основной текст (26)"/>
    <w:basedOn w:val="a"/>
    <w:link w:val="26"/>
    <w:uiPriority w:val="99"/>
    <w:rsid w:val="00AA6CC0"/>
    <w:pPr>
      <w:shd w:val="clear" w:color="auto" w:fill="FFFFFF"/>
      <w:spacing w:line="240" w:lineRule="atLeast"/>
      <w:jc w:val="both"/>
    </w:pPr>
    <w:rPr>
      <w:rFonts w:ascii="Arial" w:eastAsiaTheme="minorHAnsi" w:hAnsi="Arial" w:cs="Arial"/>
      <w:spacing w:val="20"/>
      <w:sz w:val="12"/>
      <w:szCs w:val="12"/>
      <w:lang w:eastAsia="en-US"/>
    </w:rPr>
  </w:style>
  <w:style w:type="character" w:customStyle="1" w:styleId="8Arial3">
    <w:name w:val="Основной текст (8) + Arial3"/>
    <w:aliases w:val="8 pt4,Полужирный8"/>
    <w:basedOn w:val="8"/>
    <w:uiPriority w:val="99"/>
    <w:rsid w:val="00AA6CC0"/>
    <w:rPr>
      <w:rFonts w:ascii="Arial" w:hAnsi="Arial" w:cs="Arial"/>
      <w:b/>
      <w:bCs/>
      <w:spacing w:val="0"/>
      <w:sz w:val="16"/>
      <w:szCs w:val="16"/>
      <w:shd w:val="clear" w:color="auto" w:fill="FFFFFF"/>
    </w:rPr>
  </w:style>
  <w:style w:type="character" w:customStyle="1" w:styleId="880">
    <w:name w:val="Основной текст (8) + Полужирный8"/>
    <w:aliases w:val="Курсив9"/>
    <w:basedOn w:val="8"/>
    <w:uiPriority w:val="99"/>
    <w:rsid w:val="00AA6CC0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71">
    <w:name w:val="Основной текст (8) + Полужирный7"/>
    <w:aliases w:val="Курсив8"/>
    <w:basedOn w:val="8"/>
    <w:uiPriority w:val="99"/>
    <w:rsid w:val="00AA6CC0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4">
    <w:name w:val="Основной текст (13) + Курсив4"/>
    <w:basedOn w:val="13"/>
    <w:uiPriority w:val="99"/>
    <w:rsid w:val="00AA6CC0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Arial1">
    <w:name w:val="Основной текст (8) + Arial1"/>
    <w:aliases w:val="8 pt2,Полужирный6"/>
    <w:basedOn w:val="8"/>
    <w:uiPriority w:val="99"/>
    <w:rsid w:val="004C4508"/>
    <w:rPr>
      <w:rFonts w:ascii="Arial" w:hAnsi="Arial" w:cs="Arial"/>
      <w:b/>
      <w:bCs/>
      <w:spacing w:val="0"/>
      <w:sz w:val="16"/>
      <w:szCs w:val="16"/>
      <w:shd w:val="clear" w:color="auto" w:fill="FFFFFF"/>
    </w:rPr>
  </w:style>
  <w:style w:type="character" w:customStyle="1" w:styleId="5">
    <w:name w:val="Заголовок №5"/>
    <w:basedOn w:val="a0"/>
    <w:uiPriority w:val="99"/>
    <w:rsid w:val="004C4508"/>
    <w:rPr>
      <w:rFonts w:ascii="Arial" w:hAnsi="Arial" w:cs="Arial"/>
      <w:b/>
      <w:bCs/>
      <w:noProof/>
      <w:spacing w:val="0"/>
      <w:sz w:val="40"/>
      <w:szCs w:val="40"/>
    </w:rPr>
  </w:style>
  <w:style w:type="character" w:customStyle="1" w:styleId="860">
    <w:name w:val="Основной текст (8) + Полужирный6"/>
    <w:aliases w:val="Курсив7"/>
    <w:basedOn w:val="8"/>
    <w:uiPriority w:val="99"/>
    <w:rsid w:val="004C4508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5">
    <w:name w:val="Основной текст (8) + Полужирный5"/>
    <w:aliases w:val="Курсив6"/>
    <w:basedOn w:val="8"/>
    <w:uiPriority w:val="99"/>
    <w:rsid w:val="004C4508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30">
    <w:name w:val="Основной текст (13) + Курсив3"/>
    <w:basedOn w:val="13"/>
    <w:uiPriority w:val="99"/>
    <w:rsid w:val="004C4508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41">
    <w:name w:val="Основной текст (8) + Полужирный4"/>
    <w:aliases w:val="Курсив5"/>
    <w:basedOn w:val="8"/>
    <w:uiPriority w:val="99"/>
    <w:rsid w:val="004C4508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paragraph" w:customStyle="1" w:styleId="p1">
    <w:name w:val="p1"/>
    <w:basedOn w:val="a"/>
    <w:rsid w:val="00851DBE"/>
    <w:pPr>
      <w:spacing w:before="100" w:beforeAutospacing="1" w:after="100" w:afterAutospacing="1"/>
    </w:pPr>
  </w:style>
  <w:style w:type="paragraph" w:customStyle="1" w:styleId="p6">
    <w:name w:val="p6"/>
    <w:basedOn w:val="a"/>
    <w:rsid w:val="00851DBE"/>
    <w:pPr>
      <w:spacing w:before="100" w:beforeAutospacing="1" w:after="100" w:afterAutospacing="1"/>
    </w:pPr>
  </w:style>
  <w:style w:type="character" w:customStyle="1" w:styleId="s1">
    <w:name w:val="s1"/>
    <w:basedOn w:val="a0"/>
    <w:rsid w:val="00851DBE"/>
  </w:style>
  <w:style w:type="paragraph" w:customStyle="1" w:styleId="p7">
    <w:name w:val="p7"/>
    <w:basedOn w:val="a"/>
    <w:rsid w:val="00851DBE"/>
    <w:pPr>
      <w:spacing w:before="100" w:beforeAutospacing="1" w:after="100" w:afterAutospacing="1"/>
    </w:pPr>
  </w:style>
  <w:style w:type="character" w:customStyle="1" w:styleId="s2">
    <w:name w:val="s2"/>
    <w:basedOn w:val="a0"/>
    <w:rsid w:val="00851DBE"/>
  </w:style>
  <w:style w:type="paragraph" w:customStyle="1" w:styleId="p8">
    <w:name w:val="p8"/>
    <w:basedOn w:val="a"/>
    <w:rsid w:val="00851DBE"/>
    <w:pPr>
      <w:spacing w:before="100" w:beforeAutospacing="1" w:after="100" w:afterAutospacing="1"/>
    </w:pPr>
  </w:style>
  <w:style w:type="character" w:customStyle="1" w:styleId="ac">
    <w:name w:val="Абзац списка Знак"/>
    <w:link w:val="ab"/>
    <w:uiPriority w:val="34"/>
    <w:locked/>
    <w:rsid w:val="00DB3B55"/>
    <w:rPr>
      <w:rFonts w:ascii="Calibri" w:eastAsia="Calibri" w:hAnsi="Calibri" w:cs="Times New Roman"/>
    </w:rPr>
  </w:style>
  <w:style w:type="character" w:styleId="af8">
    <w:name w:val="Strong"/>
    <w:basedOn w:val="a0"/>
    <w:qFormat/>
    <w:rsid w:val="002611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8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254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869435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87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5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76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1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45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41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70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21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37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14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09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83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54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72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38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7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2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75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93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7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84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97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21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69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02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6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30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98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29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45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1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36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0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75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46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24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56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03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16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46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18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95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096754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91149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87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2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87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23C02-1991-42CE-9F0A-55932287E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3226</Words>
  <Characters>18389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Рания</cp:lastModifiedBy>
  <cp:revision>2</cp:revision>
  <cp:lastPrinted>2018-09-10T21:39:00Z</cp:lastPrinted>
  <dcterms:created xsi:type="dcterms:W3CDTF">2019-02-09T03:46:00Z</dcterms:created>
  <dcterms:modified xsi:type="dcterms:W3CDTF">2019-02-09T03:46:00Z</dcterms:modified>
</cp:coreProperties>
</file>